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88" w:rsidRPr="00326B88" w:rsidRDefault="00326B88" w:rsidP="00182F3C">
      <w:pPr>
        <w:pStyle w:val="Heading2"/>
        <w:jc w:val="center"/>
        <w:rPr>
          <w:rFonts w:ascii="Times New Roman" w:hAnsi="Times New Roman" w:cs="Times New Roman"/>
          <w:color w:val="auto"/>
          <w:sz w:val="48"/>
          <w:szCs w:val="48"/>
        </w:rPr>
      </w:pPr>
      <w:r w:rsidRPr="00326B88">
        <w:rPr>
          <w:rFonts w:ascii="Times New Roman" w:hAnsi="Times New Roman" w:cs="Times New Roman"/>
          <w:color w:val="auto"/>
          <w:sz w:val="48"/>
          <w:szCs w:val="48"/>
        </w:rPr>
        <w:t xml:space="preserve">HASIL WAWANCARA </w:t>
      </w:r>
    </w:p>
    <w:p w:rsidR="00776DA5" w:rsidRPr="00326B88" w:rsidRDefault="004E5674" w:rsidP="00326B88">
      <w:pPr>
        <w:pStyle w:val="Heading2"/>
        <w:rPr>
          <w:rFonts w:ascii="Times New Roman" w:hAnsi="Times New Roman" w:cs="Times New Roman"/>
          <w:color w:val="auto"/>
          <w:sz w:val="24"/>
          <w:szCs w:val="24"/>
        </w:rPr>
      </w:pPr>
      <w:proofErr w:type="spellStart"/>
      <w:r w:rsidRPr="00326B88">
        <w:rPr>
          <w:rFonts w:ascii="Times New Roman" w:hAnsi="Times New Roman" w:cs="Times New Roman"/>
          <w:color w:val="auto"/>
          <w:sz w:val="24"/>
          <w:szCs w:val="24"/>
        </w:rPr>
        <w:t>Wawancara</w:t>
      </w:r>
      <w:proofErr w:type="spellEnd"/>
      <w:r w:rsidRPr="00326B88">
        <w:rPr>
          <w:rFonts w:ascii="Times New Roman" w:hAnsi="Times New Roman" w:cs="Times New Roman"/>
          <w:color w:val="auto"/>
          <w:sz w:val="24"/>
          <w:szCs w:val="24"/>
        </w:rPr>
        <w:t xml:space="preserve"> </w:t>
      </w:r>
      <w:proofErr w:type="spellStart"/>
      <w:r w:rsidRPr="00326B88">
        <w:rPr>
          <w:rFonts w:ascii="Times New Roman" w:hAnsi="Times New Roman" w:cs="Times New Roman"/>
          <w:color w:val="auto"/>
          <w:sz w:val="24"/>
          <w:szCs w:val="24"/>
        </w:rPr>
        <w:t>dengan</w:t>
      </w:r>
      <w:proofErr w:type="spellEnd"/>
      <w:r w:rsidRPr="00326B88">
        <w:rPr>
          <w:rFonts w:ascii="Times New Roman" w:hAnsi="Times New Roman" w:cs="Times New Roman"/>
          <w:color w:val="auto"/>
          <w:sz w:val="24"/>
          <w:szCs w:val="24"/>
        </w:rPr>
        <w:t xml:space="preserve"> Manager Fundraising</w:t>
      </w:r>
    </w:p>
    <w:p w:rsidR="00182F3C" w:rsidRPr="00326B88" w:rsidRDefault="00326B88" w:rsidP="00182F3C">
      <w:pPr>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1624330" cy="182173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 Fundraising.jpeg"/>
                    <pic:cNvPicPr/>
                  </pic:nvPicPr>
                  <pic:blipFill rotWithShape="1">
                    <a:blip r:embed="rId6">
                      <a:extLst>
                        <a:ext uri="{28A0092B-C50C-407E-A947-70E740481C1C}">
                          <a14:useLocalDpi xmlns:a14="http://schemas.microsoft.com/office/drawing/2010/main" val="0"/>
                        </a:ext>
                      </a:extLst>
                    </a:blip>
                    <a:srcRect t="15886"/>
                    <a:stretch/>
                  </pic:blipFill>
                  <pic:spPr bwMode="auto">
                    <a:xfrm>
                      <a:off x="0" y="0"/>
                      <a:ext cx="1631122" cy="1829348"/>
                    </a:xfrm>
                    <a:prstGeom prst="rect">
                      <a:avLst/>
                    </a:prstGeom>
                    <a:ln>
                      <a:noFill/>
                    </a:ln>
                    <a:extLst>
                      <a:ext uri="{53640926-AAD7-44D8-BBD7-CCE9431645EC}">
                        <a14:shadowObscured xmlns:a14="http://schemas.microsoft.com/office/drawing/2010/main"/>
                      </a:ext>
                    </a:extLst>
                  </pic:spPr>
                </pic:pic>
              </a:graphicData>
            </a:graphic>
          </wp:inline>
        </w:drawing>
      </w:r>
    </w:p>
    <w:p w:rsidR="00776DA5" w:rsidRPr="00326B88" w:rsidRDefault="004E5674" w:rsidP="00182F3C">
      <w:pPr>
        <w:jc w:val="both"/>
        <w:rPr>
          <w:rFonts w:ascii="Times New Roman" w:hAnsi="Times New Roman" w:cs="Times New Roman"/>
          <w:sz w:val="24"/>
          <w:szCs w:val="24"/>
        </w:rPr>
      </w:pPr>
      <w:proofErr w:type="spellStart"/>
      <w:r w:rsidRPr="00326B88">
        <w:rPr>
          <w:rFonts w:ascii="Times New Roman" w:hAnsi="Times New Roman" w:cs="Times New Roman"/>
          <w:b/>
          <w:sz w:val="24"/>
          <w:szCs w:val="24"/>
        </w:rPr>
        <w:t>Informan</w:t>
      </w:r>
      <w:proofErr w:type="spellEnd"/>
      <w:r w:rsidRPr="00326B88">
        <w:rPr>
          <w:rFonts w:ascii="Times New Roman" w:hAnsi="Times New Roman" w:cs="Times New Roman"/>
          <w:b/>
          <w:sz w:val="24"/>
          <w:szCs w:val="24"/>
        </w:rPr>
        <w:t xml:space="preserve"> I: Manager Fundraising Lazismu Kabupaten Mojokerto</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Q1. Bagaimana strategi Lazismu dalam menarik perhatian pemuda untuk berzakat?</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 xml:space="preserve">Strategi yang </w:t>
      </w:r>
      <w:r w:rsidRPr="00326B88">
        <w:rPr>
          <w:rFonts w:ascii="Times New Roman" w:hAnsi="Times New Roman" w:cs="Times New Roman"/>
          <w:sz w:val="24"/>
          <w:szCs w:val="24"/>
        </w:rPr>
        <w:t>kami lakukan pada tahap attention adalah dengan pendekatan edukatif dan kegiatan sosial. Kami membuat program seperti Lazismu Mendongeng, kegiatan sosial kebencanaan, serta event yang melibatkan pemuda secara langsung. Selain itu, kami juga memanfaatkan me</w:t>
      </w:r>
      <w:r w:rsidRPr="00326B88">
        <w:rPr>
          <w:rFonts w:ascii="Times New Roman" w:hAnsi="Times New Roman" w:cs="Times New Roman"/>
          <w:sz w:val="24"/>
          <w:szCs w:val="24"/>
        </w:rPr>
        <w:t>dia sosial seperti Instagram, TikTok, dan WhatsApp Blast untuk menyampaikan pesan zakat secara menarik dan mengikuti tren yang sedang berkembang.</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Q2. Mengapa pendekatan tersebut dipilih untuk pemuda?</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Karena pemuda lebih tertarik pada hal yang kreatif, inte</w:t>
      </w:r>
      <w:r w:rsidRPr="00326B88">
        <w:rPr>
          <w:rFonts w:ascii="Times New Roman" w:hAnsi="Times New Roman" w:cs="Times New Roman"/>
          <w:sz w:val="24"/>
          <w:szCs w:val="24"/>
        </w:rPr>
        <w:t>raktif, dan tidak formal. Jika hanya sosialisasi biasa, mereka kurang tertarik. Maka kami kemas dalam bentuk storytelling, konten visual, dan kegiatan sosial agar lebih dekat dengan kehidupan mereka.</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 xml:space="preserve">Q3. </w:t>
      </w:r>
      <w:proofErr w:type="gramStart"/>
      <w:r w:rsidRPr="00326B88">
        <w:rPr>
          <w:rFonts w:ascii="Times New Roman" w:hAnsi="Times New Roman" w:cs="Times New Roman"/>
          <w:b/>
          <w:sz w:val="24"/>
          <w:szCs w:val="24"/>
        </w:rPr>
        <w:t>Apa</w:t>
      </w:r>
      <w:proofErr w:type="gramEnd"/>
      <w:r w:rsidRPr="00326B88">
        <w:rPr>
          <w:rFonts w:ascii="Times New Roman" w:hAnsi="Times New Roman" w:cs="Times New Roman"/>
          <w:b/>
          <w:sz w:val="24"/>
          <w:szCs w:val="24"/>
        </w:rPr>
        <w:t xml:space="preserve"> tantangan terbesar dalam menarik perhatian pemud</w:t>
      </w:r>
      <w:r w:rsidRPr="00326B88">
        <w:rPr>
          <w:rFonts w:ascii="Times New Roman" w:hAnsi="Times New Roman" w:cs="Times New Roman"/>
          <w:b/>
          <w:sz w:val="24"/>
          <w:szCs w:val="24"/>
        </w:rPr>
        <w:t>a?</w:t>
      </w:r>
    </w:p>
    <w:p w:rsidR="00776DA5"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 xml:space="preserve">Tantangan utamanya adalah membangun kepercayaan. Banyak pemuda masih ragu apakah </w:t>
      </w:r>
      <w:proofErr w:type="gramStart"/>
      <w:r w:rsidRPr="00326B88">
        <w:rPr>
          <w:rFonts w:ascii="Times New Roman" w:hAnsi="Times New Roman" w:cs="Times New Roman"/>
          <w:sz w:val="24"/>
          <w:szCs w:val="24"/>
        </w:rPr>
        <w:t>dana</w:t>
      </w:r>
      <w:proofErr w:type="gramEnd"/>
      <w:r w:rsidRPr="00326B88">
        <w:rPr>
          <w:rFonts w:ascii="Times New Roman" w:hAnsi="Times New Roman" w:cs="Times New Roman"/>
          <w:sz w:val="24"/>
          <w:szCs w:val="24"/>
        </w:rPr>
        <w:t xml:space="preserve"> zakat dikelola dengan baik. Maka kami harus menunjukkan transparansi dan dampak nyata </w:t>
      </w:r>
      <w:proofErr w:type="spellStart"/>
      <w:r w:rsidRPr="00326B88">
        <w:rPr>
          <w:rFonts w:ascii="Times New Roman" w:hAnsi="Times New Roman" w:cs="Times New Roman"/>
          <w:sz w:val="24"/>
          <w:szCs w:val="24"/>
        </w:rPr>
        <w:t>dari</w:t>
      </w:r>
      <w:proofErr w:type="spellEnd"/>
      <w:r w:rsidRPr="00326B88">
        <w:rPr>
          <w:rFonts w:ascii="Times New Roman" w:hAnsi="Times New Roman" w:cs="Times New Roman"/>
          <w:sz w:val="24"/>
          <w:szCs w:val="24"/>
        </w:rPr>
        <w:t xml:space="preserve"> program yang </w:t>
      </w:r>
      <w:proofErr w:type="spellStart"/>
      <w:r w:rsidRPr="00326B88">
        <w:rPr>
          <w:rFonts w:ascii="Times New Roman" w:hAnsi="Times New Roman" w:cs="Times New Roman"/>
          <w:sz w:val="24"/>
          <w:szCs w:val="24"/>
        </w:rPr>
        <w:t>dijalankan</w:t>
      </w:r>
      <w:proofErr w:type="spellEnd"/>
      <w:r w:rsidRPr="00326B88">
        <w:rPr>
          <w:rFonts w:ascii="Times New Roman" w:hAnsi="Times New Roman" w:cs="Times New Roman"/>
          <w:sz w:val="24"/>
          <w:szCs w:val="24"/>
        </w:rPr>
        <w:t>.</w:t>
      </w:r>
    </w:p>
    <w:p w:rsidR="008377E4" w:rsidRDefault="008377E4" w:rsidP="008377E4">
      <w:r>
        <w:rPr>
          <w:b/>
        </w:rPr>
        <w:t xml:space="preserve">Q4. Media </w:t>
      </w:r>
      <w:proofErr w:type="spellStart"/>
      <w:proofErr w:type="gramStart"/>
      <w:r>
        <w:rPr>
          <w:b/>
        </w:rPr>
        <w:t>apa</w:t>
      </w:r>
      <w:proofErr w:type="spellEnd"/>
      <w:proofErr w:type="gramEnd"/>
      <w:r>
        <w:rPr>
          <w:b/>
        </w:rPr>
        <w:t xml:space="preserve"> yang paling </w:t>
      </w:r>
      <w:proofErr w:type="spellStart"/>
      <w:r>
        <w:rPr>
          <w:b/>
        </w:rPr>
        <w:t>efektif</w:t>
      </w:r>
      <w:proofErr w:type="spellEnd"/>
      <w:r>
        <w:rPr>
          <w:b/>
        </w:rPr>
        <w:t xml:space="preserve"> digunakan?</w:t>
      </w:r>
    </w:p>
    <w:p w:rsidR="008377E4" w:rsidRDefault="008377E4" w:rsidP="008377E4">
      <w:r>
        <w:t xml:space="preserve">Media sosial seperti </w:t>
      </w:r>
      <w:proofErr w:type="spellStart"/>
      <w:r>
        <w:t>Instagram</w:t>
      </w:r>
      <w:proofErr w:type="spellEnd"/>
      <w:r>
        <w:t xml:space="preserve"> </w:t>
      </w:r>
      <w:proofErr w:type="spellStart"/>
      <w:r>
        <w:t>dan</w:t>
      </w:r>
      <w:proofErr w:type="spellEnd"/>
      <w:r>
        <w:t xml:space="preserve"> </w:t>
      </w:r>
      <w:proofErr w:type="spellStart"/>
      <w:r>
        <w:t>TikTok</w:t>
      </w:r>
      <w:proofErr w:type="spellEnd"/>
      <w:r>
        <w:t xml:space="preserve"> </w:t>
      </w:r>
      <w:proofErr w:type="spellStart"/>
      <w:r>
        <w:t>menjadi</w:t>
      </w:r>
      <w:proofErr w:type="spellEnd"/>
      <w:r>
        <w:t xml:space="preserve"> yang paling </w:t>
      </w:r>
      <w:proofErr w:type="spellStart"/>
      <w:r>
        <w:t>efektif</w:t>
      </w:r>
      <w:proofErr w:type="spellEnd"/>
      <w:r>
        <w:t>.</w:t>
      </w:r>
    </w:p>
    <w:p w:rsidR="008377E4" w:rsidRDefault="008377E4" w:rsidP="008377E4">
      <w:r>
        <w:rPr>
          <w:b/>
        </w:rPr>
        <w:t xml:space="preserve">Q5. </w:t>
      </w:r>
      <w:proofErr w:type="spellStart"/>
      <w:proofErr w:type="gramStart"/>
      <w:r>
        <w:rPr>
          <w:b/>
        </w:rPr>
        <w:t>Apa</w:t>
      </w:r>
      <w:proofErr w:type="spellEnd"/>
      <w:proofErr w:type="gramEnd"/>
      <w:r>
        <w:rPr>
          <w:b/>
        </w:rPr>
        <w:t xml:space="preserve"> </w:t>
      </w:r>
      <w:proofErr w:type="spellStart"/>
      <w:r>
        <w:rPr>
          <w:b/>
        </w:rPr>
        <w:t>tantangan</w:t>
      </w:r>
      <w:proofErr w:type="spellEnd"/>
      <w:r>
        <w:rPr>
          <w:b/>
        </w:rPr>
        <w:t xml:space="preserve"> </w:t>
      </w:r>
      <w:proofErr w:type="spellStart"/>
      <w:r>
        <w:rPr>
          <w:b/>
        </w:rPr>
        <w:t>terbesar</w:t>
      </w:r>
      <w:proofErr w:type="spellEnd"/>
      <w:r>
        <w:rPr>
          <w:b/>
        </w:rPr>
        <w:t>?</w:t>
      </w:r>
    </w:p>
    <w:p w:rsidR="008377E4" w:rsidRDefault="008377E4" w:rsidP="008377E4">
      <w:proofErr w:type="spellStart"/>
      <w:r>
        <w:t>Tantangan</w:t>
      </w:r>
      <w:proofErr w:type="spellEnd"/>
      <w:r>
        <w:t xml:space="preserve"> </w:t>
      </w:r>
      <w:proofErr w:type="spellStart"/>
      <w:r>
        <w:t>terbesar</w:t>
      </w:r>
      <w:proofErr w:type="spellEnd"/>
      <w:r>
        <w:t xml:space="preserve"> </w:t>
      </w:r>
      <w:proofErr w:type="spellStart"/>
      <w:r>
        <w:t>adalah</w:t>
      </w:r>
      <w:proofErr w:type="spellEnd"/>
      <w:r>
        <w:t xml:space="preserve"> </w:t>
      </w:r>
      <w:proofErr w:type="spellStart"/>
      <w:r>
        <w:t>membangun</w:t>
      </w:r>
      <w:proofErr w:type="spellEnd"/>
      <w:r>
        <w:t xml:space="preserve"> </w:t>
      </w:r>
      <w:proofErr w:type="spellStart"/>
      <w:r>
        <w:t>kepercayaan</w:t>
      </w:r>
      <w:proofErr w:type="spellEnd"/>
      <w:r>
        <w:t xml:space="preserve"> </w:t>
      </w:r>
      <w:proofErr w:type="spellStart"/>
      <w:r>
        <w:t>dan</w:t>
      </w:r>
      <w:proofErr w:type="spellEnd"/>
      <w:r>
        <w:t xml:space="preserve"> </w:t>
      </w:r>
      <w:proofErr w:type="spellStart"/>
      <w:r>
        <w:t>konsistensi</w:t>
      </w:r>
      <w:proofErr w:type="spellEnd"/>
      <w:r>
        <w:t xml:space="preserve"> partisipasi.</w:t>
      </w:r>
    </w:p>
    <w:p w:rsidR="008377E4" w:rsidRDefault="008377E4" w:rsidP="008377E4">
      <w:r>
        <w:rPr>
          <w:b/>
        </w:rPr>
        <w:t xml:space="preserve">Q6. </w:t>
      </w:r>
      <w:proofErr w:type="spellStart"/>
      <w:r>
        <w:rPr>
          <w:b/>
        </w:rPr>
        <w:t>Bagaimana</w:t>
      </w:r>
      <w:proofErr w:type="spellEnd"/>
      <w:r>
        <w:rPr>
          <w:b/>
        </w:rPr>
        <w:t xml:space="preserve"> </w:t>
      </w:r>
      <w:proofErr w:type="spellStart"/>
      <w:proofErr w:type="gramStart"/>
      <w:r>
        <w:rPr>
          <w:b/>
        </w:rPr>
        <w:t>cara</w:t>
      </w:r>
      <w:proofErr w:type="spellEnd"/>
      <w:proofErr w:type="gramEnd"/>
      <w:r>
        <w:rPr>
          <w:b/>
        </w:rPr>
        <w:t xml:space="preserve"> </w:t>
      </w:r>
      <w:proofErr w:type="spellStart"/>
      <w:r>
        <w:rPr>
          <w:b/>
        </w:rPr>
        <w:t>mengatasi</w:t>
      </w:r>
      <w:proofErr w:type="spellEnd"/>
      <w:r>
        <w:rPr>
          <w:b/>
        </w:rPr>
        <w:t xml:space="preserve"> </w:t>
      </w:r>
      <w:proofErr w:type="spellStart"/>
      <w:r>
        <w:rPr>
          <w:b/>
        </w:rPr>
        <w:t>tantangan</w:t>
      </w:r>
      <w:proofErr w:type="spellEnd"/>
      <w:r>
        <w:rPr>
          <w:b/>
        </w:rPr>
        <w:t xml:space="preserve"> </w:t>
      </w:r>
      <w:proofErr w:type="spellStart"/>
      <w:r>
        <w:rPr>
          <w:b/>
        </w:rPr>
        <w:t>tersebut</w:t>
      </w:r>
      <w:proofErr w:type="spellEnd"/>
      <w:r>
        <w:rPr>
          <w:b/>
        </w:rPr>
        <w:t>?</w:t>
      </w:r>
    </w:p>
    <w:p w:rsidR="008377E4" w:rsidRDefault="008377E4" w:rsidP="008377E4">
      <w:r>
        <w:lastRenderedPageBreak/>
        <w:t xml:space="preserve">Dengan </w:t>
      </w:r>
      <w:proofErr w:type="spellStart"/>
      <w:r>
        <w:t>transparansi</w:t>
      </w:r>
      <w:proofErr w:type="spellEnd"/>
      <w:r>
        <w:t xml:space="preserve">, </w:t>
      </w:r>
      <w:proofErr w:type="spellStart"/>
      <w:r>
        <w:t>inovasi</w:t>
      </w:r>
      <w:proofErr w:type="spellEnd"/>
      <w:r>
        <w:t xml:space="preserve"> konten, </w:t>
      </w:r>
      <w:proofErr w:type="spellStart"/>
      <w:r>
        <w:t>dan</w:t>
      </w:r>
      <w:proofErr w:type="spellEnd"/>
      <w:r>
        <w:t xml:space="preserve"> </w:t>
      </w:r>
      <w:proofErr w:type="spellStart"/>
      <w:r>
        <w:t>pendekatan</w:t>
      </w:r>
      <w:proofErr w:type="spellEnd"/>
      <w:r>
        <w:t xml:space="preserve"> personal.</w:t>
      </w:r>
    </w:p>
    <w:p w:rsidR="008377E4" w:rsidRDefault="008377E4" w:rsidP="008377E4">
      <w:r>
        <w:rPr>
          <w:b/>
        </w:rPr>
        <w:t xml:space="preserve">Q7. Apakah </w:t>
      </w:r>
      <w:proofErr w:type="spellStart"/>
      <w:r>
        <w:rPr>
          <w:b/>
        </w:rPr>
        <w:t>ada</w:t>
      </w:r>
      <w:proofErr w:type="spellEnd"/>
      <w:r>
        <w:rPr>
          <w:b/>
        </w:rPr>
        <w:t xml:space="preserve"> perubahan setelah </w:t>
      </w:r>
      <w:proofErr w:type="spellStart"/>
      <w:r>
        <w:rPr>
          <w:b/>
        </w:rPr>
        <w:t>strategi</w:t>
      </w:r>
      <w:proofErr w:type="spellEnd"/>
      <w:r>
        <w:rPr>
          <w:b/>
        </w:rPr>
        <w:t xml:space="preserve"> </w:t>
      </w:r>
      <w:proofErr w:type="spellStart"/>
      <w:r>
        <w:rPr>
          <w:b/>
        </w:rPr>
        <w:t>diterapkan</w:t>
      </w:r>
      <w:proofErr w:type="spellEnd"/>
      <w:r>
        <w:rPr>
          <w:b/>
        </w:rPr>
        <w:t>?</w:t>
      </w:r>
    </w:p>
    <w:p w:rsidR="008377E4" w:rsidRDefault="008377E4" w:rsidP="008377E4">
      <w:r>
        <w:t xml:space="preserve">Ada </w:t>
      </w:r>
      <w:proofErr w:type="spellStart"/>
      <w:r>
        <w:t>peningkatan</w:t>
      </w:r>
      <w:proofErr w:type="spellEnd"/>
      <w:r>
        <w:t xml:space="preserve"> partisipasi </w:t>
      </w:r>
      <w:proofErr w:type="spellStart"/>
      <w:r>
        <w:t>meskipun</w:t>
      </w:r>
      <w:proofErr w:type="spellEnd"/>
      <w:r>
        <w:t xml:space="preserve"> </w:t>
      </w:r>
      <w:proofErr w:type="spellStart"/>
      <w:r>
        <w:t>masih</w:t>
      </w:r>
      <w:proofErr w:type="spellEnd"/>
      <w:r>
        <w:t xml:space="preserve"> </w:t>
      </w:r>
      <w:proofErr w:type="spellStart"/>
      <w:r>
        <w:t>bersifat</w:t>
      </w:r>
      <w:proofErr w:type="spellEnd"/>
      <w:r>
        <w:t xml:space="preserve"> momentum.</w:t>
      </w:r>
    </w:p>
    <w:p w:rsidR="008377E4" w:rsidRDefault="008377E4" w:rsidP="008377E4">
      <w:r>
        <w:rPr>
          <w:b/>
        </w:rPr>
        <w:t xml:space="preserve">Q8. </w:t>
      </w:r>
      <w:proofErr w:type="spellStart"/>
      <w:r>
        <w:rPr>
          <w:b/>
        </w:rPr>
        <w:t>Bagaimana</w:t>
      </w:r>
      <w:proofErr w:type="spellEnd"/>
      <w:r>
        <w:rPr>
          <w:b/>
        </w:rPr>
        <w:t xml:space="preserve"> </w:t>
      </w:r>
      <w:proofErr w:type="spellStart"/>
      <w:r>
        <w:rPr>
          <w:b/>
        </w:rPr>
        <w:t>peran</w:t>
      </w:r>
      <w:proofErr w:type="spellEnd"/>
      <w:r>
        <w:rPr>
          <w:b/>
        </w:rPr>
        <w:t xml:space="preserve"> </w:t>
      </w:r>
      <w:proofErr w:type="spellStart"/>
      <w:r>
        <w:rPr>
          <w:b/>
        </w:rPr>
        <w:t>teknologi</w:t>
      </w:r>
      <w:proofErr w:type="spellEnd"/>
      <w:r>
        <w:rPr>
          <w:b/>
        </w:rPr>
        <w:t xml:space="preserve"> dalam </w:t>
      </w:r>
      <w:proofErr w:type="spellStart"/>
      <w:r>
        <w:rPr>
          <w:b/>
        </w:rPr>
        <w:t>strategi</w:t>
      </w:r>
      <w:proofErr w:type="spellEnd"/>
      <w:r>
        <w:rPr>
          <w:b/>
        </w:rPr>
        <w:t>?</w:t>
      </w:r>
    </w:p>
    <w:p w:rsidR="008377E4" w:rsidRDefault="008377E4" w:rsidP="008377E4">
      <w:proofErr w:type="spellStart"/>
      <w:r>
        <w:t>Teknologi</w:t>
      </w:r>
      <w:proofErr w:type="spellEnd"/>
      <w:r>
        <w:t xml:space="preserve"> </w:t>
      </w:r>
      <w:proofErr w:type="spellStart"/>
      <w:r>
        <w:t>sangat</w:t>
      </w:r>
      <w:proofErr w:type="spellEnd"/>
      <w:r>
        <w:t xml:space="preserve"> membantu dalam </w:t>
      </w:r>
      <w:proofErr w:type="spellStart"/>
      <w:r>
        <w:t>menjangkau</w:t>
      </w:r>
      <w:proofErr w:type="spellEnd"/>
      <w:r>
        <w:t xml:space="preserve"> pemuda secara </w:t>
      </w:r>
      <w:proofErr w:type="spellStart"/>
      <w:r>
        <w:t>luas</w:t>
      </w:r>
      <w:proofErr w:type="spellEnd"/>
      <w:r>
        <w:t>.</w:t>
      </w:r>
    </w:p>
    <w:p w:rsidR="008377E4" w:rsidRDefault="008377E4" w:rsidP="008377E4">
      <w:r>
        <w:rPr>
          <w:b/>
        </w:rPr>
        <w:t xml:space="preserve">Q9. </w:t>
      </w:r>
      <w:proofErr w:type="spellStart"/>
      <w:proofErr w:type="gramStart"/>
      <w:r>
        <w:rPr>
          <w:b/>
        </w:rPr>
        <w:t>Apa</w:t>
      </w:r>
      <w:proofErr w:type="spellEnd"/>
      <w:proofErr w:type="gramEnd"/>
      <w:r>
        <w:rPr>
          <w:b/>
        </w:rPr>
        <w:t xml:space="preserve"> </w:t>
      </w:r>
      <w:proofErr w:type="spellStart"/>
      <w:r>
        <w:rPr>
          <w:b/>
        </w:rPr>
        <w:t>keunggulan</w:t>
      </w:r>
      <w:proofErr w:type="spellEnd"/>
      <w:r>
        <w:rPr>
          <w:b/>
        </w:rPr>
        <w:t xml:space="preserve"> Lazismu </w:t>
      </w:r>
      <w:proofErr w:type="spellStart"/>
      <w:r>
        <w:rPr>
          <w:b/>
        </w:rPr>
        <w:t>dibanding</w:t>
      </w:r>
      <w:proofErr w:type="spellEnd"/>
      <w:r>
        <w:rPr>
          <w:b/>
        </w:rPr>
        <w:t xml:space="preserve"> </w:t>
      </w:r>
      <w:proofErr w:type="spellStart"/>
      <w:r>
        <w:rPr>
          <w:b/>
        </w:rPr>
        <w:t>lembaga</w:t>
      </w:r>
      <w:proofErr w:type="spellEnd"/>
      <w:r>
        <w:rPr>
          <w:b/>
        </w:rPr>
        <w:t xml:space="preserve"> lain?</w:t>
      </w:r>
    </w:p>
    <w:p w:rsidR="008377E4" w:rsidRDefault="008377E4" w:rsidP="008377E4">
      <w:proofErr w:type="spellStart"/>
      <w:r>
        <w:t>Keunggulannya</w:t>
      </w:r>
      <w:proofErr w:type="spellEnd"/>
      <w:r>
        <w:t xml:space="preserve"> </w:t>
      </w:r>
      <w:proofErr w:type="spellStart"/>
      <w:r>
        <w:t>pada</w:t>
      </w:r>
      <w:proofErr w:type="spellEnd"/>
      <w:r>
        <w:t xml:space="preserve"> </w:t>
      </w:r>
      <w:proofErr w:type="spellStart"/>
      <w:r>
        <w:t>transparansi</w:t>
      </w:r>
      <w:proofErr w:type="spellEnd"/>
      <w:r>
        <w:t xml:space="preserve"> </w:t>
      </w:r>
      <w:proofErr w:type="spellStart"/>
      <w:r>
        <w:t>dan</w:t>
      </w:r>
      <w:proofErr w:type="spellEnd"/>
      <w:r>
        <w:t xml:space="preserve"> program yang </w:t>
      </w:r>
      <w:proofErr w:type="spellStart"/>
      <w:r>
        <w:t>nyata</w:t>
      </w:r>
      <w:proofErr w:type="spellEnd"/>
      <w:r>
        <w:t>.</w:t>
      </w:r>
    </w:p>
    <w:p w:rsidR="008377E4" w:rsidRDefault="008377E4" w:rsidP="008377E4">
      <w:r>
        <w:rPr>
          <w:b/>
        </w:rPr>
        <w:t xml:space="preserve">Q10. </w:t>
      </w:r>
      <w:proofErr w:type="spellStart"/>
      <w:proofErr w:type="gramStart"/>
      <w:r>
        <w:rPr>
          <w:b/>
        </w:rPr>
        <w:t>Apa</w:t>
      </w:r>
      <w:proofErr w:type="spellEnd"/>
      <w:proofErr w:type="gramEnd"/>
      <w:r>
        <w:rPr>
          <w:b/>
        </w:rPr>
        <w:t xml:space="preserve"> harapan </w:t>
      </w:r>
      <w:proofErr w:type="spellStart"/>
      <w:r>
        <w:rPr>
          <w:b/>
        </w:rPr>
        <w:t>ke</w:t>
      </w:r>
      <w:proofErr w:type="spellEnd"/>
      <w:r>
        <w:rPr>
          <w:b/>
        </w:rPr>
        <w:t xml:space="preserve"> depan?</w:t>
      </w:r>
    </w:p>
    <w:p w:rsidR="008377E4" w:rsidRDefault="008377E4" w:rsidP="008377E4">
      <w:proofErr w:type="spellStart"/>
      <w:r>
        <w:t>Harapannya</w:t>
      </w:r>
      <w:proofErr w:type="spellEnd"/>
      <w:r>
        <w:t xml:space="preserve"> pemuda </w:t>
      </w:r>
      <w:proofErr w:type="spellStart"/>
      <w:r>
        <w:t>dapat</w:t>
      </w:r>
      <w:proofErr w:type="spellEnd"/>
      <w:r>
        <w:t xml:space="preserve"> </w:t>
      </w:r>
      <w:proofErr w:type="spellStart"/>
      <w:r>
        <w:t>berzakat</w:t>
      </w:r>
      <w:proofErr w:type="spellEnd"/>
      <w:r>
        <w:t xml:space="preserve"> secara </w:t>
      </w:r>
      <w:proofErr w:type="spellStart"/>
      <w:r>
        <w:t>rutin</w:t>
      </w:r>
      <w:proofErr w:type="spellEnd"/>
      <w:r>
        <w:t xml:space="preserve"> </w:t>
      </w:r>
      <w:proofErr w:type="spellStart"/>
      <w:r>
        <w:t>dan</w:t>
      </w:r>
      <w:proofErr w:type="spellEnd"/>
      <w:r>
        <w:t xml:space="preserve"> </w:t>
      </w:r>
      <w:proofErr w:type="spellStart"/>
      <w:r>
        <w:t>berkelanjutan</w:t>
      </w:r>
      <w:proofErr w:type="spellEnd"/>
      <w:r>
        <w:t>.</w:t>
      </w:r>
    </w:p>
    <w:p w:rsidR="008377E4" w:rsidRPr="00326B88" w:rsidRDefault="008377E4" w:rsidP="00182F3C">
      <w:pPr>
        <w:jc w:val="both"/>
        <w:rPr>
          <w:rFonts w:ascii="Times New Roman" w:hAnsi="Times New Roman" w:cs="Times New Roman"/>
          <w:sz w:val="24"/>
          <w:szCs w:val="24"/>
        </w:rPr>
      </w:pPr>
    </w:p>
    <w:p w:rsidR="00776DA5" w:rsidRDefault="004E5674" w:rsidP="00326B88">
      <w:pPr>
        <w:pStyle w:val="Heading2"/>
        <w:jc w:val="center"/>
        <w:rPr>
          <w:rFonts w:ascii="Times New Roman" w:hAnsi="Times New Roman" w:cs="Times New Roman"/>
          <w:color w:val="auto"/>
          <w:sz w:val="24"/>
          <w:szCs w:val="24"/>
        </w:rPr>
      </w:pPr>
      <w:proofErr w:type="spellStart"/>
      <w:r w:rsidRPr="00326B88">
        <w:rPr>
          <w:rFonts w:ascii="Times New Roman" w:hAnsi="Times New Roman" w:cs="Times New Roman"/>
          <w:color w:val="auto"/>
          <w:sz w:val="24"/>
          <w:szCs w:val="24"/>
        </w:rPr>
        <w:t>Wawancara</w:t>
      </w:r>
      <w:proofErr w:type="spellEnd"/>
      <w:r w:rsidRPr="00326B88">
        <w:rPr>
          <w:rFonts w:ascii="Times New Roman" w:hAnsi="Times New Roman" w:cs="Times New Roman"/>
          <w:color w:val="auto"/>
          <w:sz w:val="24"/>
          <w:szCs w:val="24"/>
        </w:rPr>
        <w:t xml:space="preserve"> </w:t>
      </w:r>
      <w:proofErr w:type="spellStart"/>
      <w:r w:rsidRPr="00326B88">
        <w:rPr>
          <w:rFonts w:ascii="Times New Roman" w:hAnsi="Times New Roman" w:cs="Times New Roman"/>
          <w:color w:val="auto"/>
          <w:sz w:val="24"/>
          <w:szCs w:val="24"/>
        </w:rPr>
        <w:t>dengan</w:t>
      </w:r>
      <w:proofErr w:type="spellEnd"/>
      <w:r w:rsidRPr="00326B88">
        <w:rPr>
          <w:rFonts w:ascii="Times New Roman" w:hAnsi="Times New Roman" w:cs="Times New Roman"/>
          <w:color w:val="auto"/>
          <w:sz w:val="24"/>
          <w:szCs w:val="24"/>
        </w:rPr>
        <w:t xml:space="preserve"> Tim Media</w:t>
      </w:r>
    </w:p>
    <w:p w:rsidR="00326B88" w:rsidRPr="00326B88" w:rsidRDefault="00326B88" w:rsidP="00326B88">
      <w:pPr>
        <w:jc w:val="center"/>
      </w:pPr>
      <w:r>
        <w:rPr>
          <w:noProof/>
        </w:rPr>
        <w:drawing>
          <wp:inline distT="0" distB="0" distL="0" distR="0">
            <wp:extent cx="2501900" cy="1876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 Program.jpeg"/>
                    <pic:cNvPicPr/>
                  </pic:nvPicPr>
                  <pic:blipFill>
                    <a:blip r:embed="rId7">
                      <a:extLst>
                        <a:ext uri="{28A0092B-C50C-407E-A947-70E740481C1C}">
                          <a14:useLocalDpi xmlns:a14="http://schemas.microsoft.com/office/drawing/2010/main" val="0"/>
                        </a:ext>
                      </a:extLst>
                    </a:blip>
                    <a:stretch>
                      <a:fillRect/>
                    </a:stretch>
                  </pic:blipFill>
                  <pic:spPr>
                    <a:xfrm>
                      <a:off x="0" y="0"/>
                      <a:ext cx="2507052" cy="1880289"/>
                    </a:xfrm>
                    <a:prstGeom prst="rect">
                      <a:avLst/>
                    </a:prstGeom>
                  </pic:spPr>
                </pic:pic>
              </a:graphicData>
            </a:graphic>
          </wp:inline>
        </w:drawing>
      </w:r>
    </w:p>
    <w:p w:rsidR="00776DA5" w:rsidRPr="00326B88" w:rsidRDefault="004E5674" w:rsidP="00182F3C">
      <w:pPr>
        <w:jc w:val="both"/>
        <w:rPr>
          <w:rFonts w:ascii="Times New Roman" w:hAnsi="Times New Roman" w:cs="Times New Roman"/>
          <w:sz w:val="24"/>
          <w:szCs w:val="24"/>
        </w:rPr>
      </w:pPr>
      <w:proofErr w:type="spellStart"/>
      <w:r w:rsidRPr="00326B88">
        <w:rPr>
          <w:rFonts w:ascii="Times New Roman" w:hAnsi="Times New Roman" w:cs="Times New Roman"/>
          <w:b/>
          <w:sz w:val="24"/>
          <w:szCs w:val="24"/>
        </w:rPr>
        <w:t>Informan</w:t>
      </w:r>
      <w:proofErr w:type="spellEnd"/>
      <w:r w:rsidRPr="00326B88">
        <w:rPr>
          <w:rFonts w:ascii="Times New Roman" w:hAnsi="Times New Roman" w:cs="Times New Roman"/>
          <w:b/>
          <w:sz w:val="24"/>
          <w:szCs w:val="24"/>
        </w:rPr>
        <w:t xml:space="preserve"> II: Staff</w:t>
      </w:r>
      <w:r w:rsidRPr="00326B88">
        <w:rPr>
          <w:rFonts w:ascii="Times New Roman" w:hAnsi="Times New Roman" w:cs="Times New Roman"/>
          <w:b/>
          <w:sz w:val="24"/>
          <w:szCs w:val="24"/>
        </w:rPr>
        <w:t xml:space="preserve"> Media Lazismu</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 xml:space="preserve">Q1. Bagaimana </w:t>
      </w:r>
      <w:proofErr w:type="gramStart"/>
      <w:r w:rsidRPr="00326B88">
        <w:rPr>
          <w:rFonts w:ascii="Times New Roman" w:hAnsi="Times New Roman" w:cs="Times New Roman"/>
          <w:b/>
          <w:sz w:val="24"/>
          <w:szCs w:val="24"/>
        </w:rPr>
        <w:t>cara</w:t>
      </w:r>
      <w:proofErr w:type="gramEnd"/>
      <w:r w:rsidRPr="00326B88">
        <w:rPr>
          <w:rFonts w:ascii="Times New Roman" w:hAnsi="Times New Roman" w:cs="Times New Roman"/>
          <w:b/>
          <w:sz w:val="24"/>
          <w:szCs w:val="24"/>
        </w:rPr>
        <w:t xml:space="preserve"> media Lazismu membangun ketertarikan (interest) pemuda?</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 xml:space="preserve">Kami mengemas konten zakat dengan </w:t>
      </w:r>
      <w:proofErr w:type="gramStart"/>
      <w:r w:rsidRPr="00326B88">
        <w:rPr>
          <w:rFonts w:ascii="Times New Roman" w:hAnsi="Times New Roman" w:cs="Times New Roman"/>
          <w:sz w:val="24"/>
          <w:szCs w:val="24"/>
        </w:rPr>
        <w:t>gaya</w:t>
      </w:r>
      <w:proofErr w:type="gramEnd"/>
      <w:r w:rsidRPr="00326B88">
        <w:rPr>
          <w:rFonts w:ascii="Times New Roman" w:hAnsi="Times New Roman" w:cs="Times New Roman"/>
          <w:sz w:val="24"/>
          <w:szCs w:val="24"/>
        </w:rPr>
        <w:t xml:space="preserve"> yang lebih ringan, visual menarik, dan mengikuti tren digital. Misalnya membuat video pendek, konten storytelling, serta dokume</w:t>
      </w:r>
      <w:r w:rsidRPr="00326B88">
        <w:rPr>
          <w:rFonts w:ascii="Times New Roman" w:hAnsi="Times New Roman" w:cs="Times New Roman"/>
          <w:sz w:val="24"/>
          <w:szCs w:val="24"/>
        </w:rPr>
        <w:t>ntasi kegiatan sosial yang relatable dengan kehidupan pemuda.</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 xml:space="preserve">Q2. </w:t>
      </w:r>
      <w:proofErr w:type="gramStart"/>
      <w:r w:rsidRPr="00326B88">
        <w:rPr>
          <w:rFonts w:ascii="Times New Roman" w:hAnsi="Times New Roman" w:cs="Times New Roman"/>
          <w:b/>
          <w:sz w:val="24"/>
          <w:szCs w:val="24"/>
        </w:rPr>
        <w:t>Apa</w:t>
      </w:r>
      <w:proofErr w:type="gramEnd"/>
      <w:r w:rsidRPr="00326B88">
        <w:rPr>
          <w:rFonts w:ascii="Times New Roman" w:hAnsi="Times New Roman" w:cs="Times New Roman"/>
          <w:b/>
          <w:sz w:val="24"/>
          <w:szCs w:val="24"/>
        </w:rPr>
        <w:t xml:space="preserve"> strategi utama dalam pembuatan konten?</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Strateginya adalah menggabungkan unsur dakwah dengan tren digital. Jadi tidak terlalu formal, tapi tetap mengandung pesan edukasi. Kami juga menyes</w:t>
      </w:r>
      <w:r w:rsidRPr="00326B88">
        <w:rPr>
          <w:rFonts w:ascii="Times New Roman" w:hAnsi="Times New Roman" w:cs="Times New Roman"/>
          <w:sz w:val="24"/>
          <w:szCs w:val="24"/>
        </w:rPr>
        <w:t>uaikan bahasa agar lebih santai dan mudah dipahami oleh generasi muda.</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 xml:space="preserve">Q3. </w:t>
      </w:r>
      <w:proofErr w:type="gramStart"/>
      <w:r w:rsidRPr="00326B88">
        <w:rPr>
          <w:rFonts w:ascii="Times New Roman" w:hAnsi="Times New Roman" w:cs="Times New Roman"/>
          <w:b/>
          <w:sz w:val="24"/>
          <w:szCs w:val="24"/>
        </w:rPr>
        <w:t>Apa</w:t>
      </w:r>
      <w:proofErr w:type="gramEnd"/>
      <w:r w:rsidRPr="00326B88">
        <w:rPr>
          <w:rFonts w:ascii="Times New Roman" w:hAnsi="Times New Roman" w:cs="Times New Roman"/>
          <w:b/>
          <w:sz w:val="24"/>
          <w:szCs w:val="24"/>
        </w:rPr>
        <w:t xml:space="preserve"> kendala dalam menarik minat pemuda melalui media?</w:t>
      </w:r>
    </w:p>
    <w:p w:rsidR="00776DA5"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lastRenderedPageBreak/>
        <w:t>Pemuda lebih tertarik pada konten hiburan dibandingkan konten religius. Jadi tantangan kami adalah membuat konten zakat tetap m</w:t>
      </w:r>
      <w:r w:rsidRPr="00326B88">
        <w:rPr>
          <w:rFonts w:ascii="Times New Roman" w:hAnsi="Times New Roman" w:cs="Times New Roman"/>
          <w:sz w:val="24"/>
          <w:szCs w:val="24"/>
        </w:rPr>
        <w:t xml:space="preserve">enarik </w:t>
      </w:r>
      <w:proofErr w:type="spellStart"/>
      <w:r w:rsidRPr="00326B88">
        <w:rPr>
          <w:rFonts w:ascii="Times New Roman" w:hAnsi="Times New Roman" w:cs="Times New Roman"/>
          <w:sz w:val="24"/>
          <w:szCs w:val="24"/>
        </w:rPr>
        <w:t>tanpa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kehilangan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nilai</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pesan</w:t>
      </w:r>
      <w:proofErr w:type="spellEnd"/>
      <w:r w:rsidRPr="00326B88">
        <w:rPr>
          <w:rFonts w:ascii="Times New Roman" w:hAnsi="Times New Roman" w:cs="Times New Roman"/>
          <w:sz w:val="24"/>
          <w:szCs w:val="24"/>
        </w:rPr>
        <w:t>.</w:t>
      </w:r>
    </w:p>
    <w:p w:rsidR="004E5674" w:rsidRDefault="004E5674" w:rsidP="004E5674">
      <w:r>
        <w:rPr>
          <w:b/>
        </w:rPr>
        <w:t xml:space="preserve">Q4. Media </w:t>
      </w:r>
      <w:proofErr w:type="spellStart"/>
      <w:proofErr w:type="gramStart"/>
      <w:r>
        <w:rPr>
          <w:b/>
        </w:rPr>
        <w:t>apa</w:t>
      </w:r>
      <w:proofErr w:type="spellEnd"/>
      <w:proofErr w:type="gramEnd"/>
      <w:r>
        <w:rPr>
          <w:b/>
        </w:rPr>
        <w:t xml:space="preserve"> yang paling </w:t>
      </w:r>
      <w:proofErr w:type="spellStart"/>
      <w:r>
        <w:rPr>
          <w:b/>
        </w:rPr>
        <w:t>efektif</w:t>
      </w:r>
      <w:proofErr w:type="spellEnd"/>
      <w:r>
        <w:rPr>
          <w:b/>
        </w:rPr>
        <w:t xml:space="preserve"> digunakan?</w:t>
      </w:r>
    </w:p>
    <w:p w:rsidR="004E5674" w:rsidRDefault="004E5674" w:rsidP="004E5674">
      <w:r>
        <w:t xml:space="preserve">Media sosial seperti </w:t>
      </w:r>
      <w:proofErr w:type="spellStart"/>
      <w:r>
        <w:t>Instagram</w:t>
      </w:r>
      <w:proofErr w:type="spellEnd"/>
      <w:r>
        <w:t xml:space="preserve"> </w:t>
      </w:r>
      <w:proofErr w:type="spellStart"/>
      <w:r>
        <w:t>dan</w:t>
      </w:r>
      <w:proofErr w:type="spellEnd"/>
      <w:r>
        <w:t xml:space="preserve"> </w:t>
      </w:r>
      <w:proofErr w:type="spellStart"/>
      <w:r>
        <w:t>TikTok</w:t>
      </w:r>
      <w:proofErr w:type="spellEnd"/>
      <w:r>
        <w:t xml:space="preserve"> </w:t>
      </w:r>
      <w:proofErr w:type="spellStart"/>
      <w:r>
        <w:t>menjadi</w:t>
      </w:r>
      <w:proofErr w:type="spellEnd"/>
      <w:r>
        <w:t xml:space="preserve"> yang paling </w:t>
      </w:r>
      <w:proofErr w:type="spellStart"/>
      <w:r>
        <w:t>efektif</w:t>
      </w:r>
      <w:proofErr w:type="spellEnd"/>
      <w:r>
        <w:t>.</w:t>
      </w:r>
    </w:p>
    <w:p w:rsidR="004E5674" w:rsidRDefault="004E5674" w:rsidP="004E5674">
      <w:r>
        <w:rPr>
          <w:b/>
        </w:rPr>
        <w:t xml:space="preserve">Q5. </w:t>
      </w:r>
      <w:proofErr w:type="spellStart"/>
      <w:proofErr w:type="gramStart"/>
      <w:r>
        <w:rPr>
          <w:b/>
        </w:rPr>
        <w:t>Apa</w:t>
      </w:r>
      <w:proofErr w:type="spellEnd"/>
      <w:proofErr w:type="gramEnd"/>
      <w:r>
        <w:rPr>
          <w:b/>
        </w:rPr>
        <w:t xml:space="preserve"> </w:t>
      </w:r>
      <w:proofErr w:type="spellStart"/>
      <w:r>
        <w:rPr>
          <w:b/>
        </w:rPr>
        <w:t>tantangan</w:t>
      </w:r>
      <w:proofErr w:type="spellEnd"/>
      <w:r>
        <w:rPr>
          <w:b/>
        </w:rPr>
        <w:t xml:space="preserve"> </w:t>
      </w:r>
      <w:proofErr w:type="spellStart"/>
      <w:r>
        <w:rPr>
          <w:b/>
        </w:rPr>
        <w:t>terbesar</w:t>
      </w:r>
      <w:proofErr w:type="spellEnd"/>
      <w:r>
        <w:rPr>
          <w:b/>
        </w:rPr>
        <w:t>?</w:t>
      </w:r>
    </w:p>
    <w:p w:rsidR="004E5674" w:rsidRDefault="004E5674" w:rsidP="004E5674">
      <w:proofErr w:type="spellStart"/>
      <w:r>
        <w:t>Tantangan</w:t>
      </w:r>
      <w:proofErr w:type="spellEnd"/>
      <w:r>
        <w:t xml:space="preserve"> </w:t>
      </w:r>
      <w:proofErr w:type="spellStart"/>
      <w:r>
        <w:t>terbesar</w:t>
      </w:r>
      <w:proofErr w:type="spellEnd"/>
      <w:r>
        <w:t xml:space="preserve"> </w:t>
      </w:r>
      <w:proofErr w:type="spellStart"/>
      <w:r>
        <w:t>adalah</w:t>
      </w:r>
      <w:proofErr w:type="spellEnd"/>
      <w:r>
        <w:t xml:space="preserve"> </w:t>
      </w:r>
      <w:proofErr w:type="spellStart"/>
      <w:r>
        <w:t>membangun</w:t>
      </w:r>
      <w:proofErr w:type="spellEnd"/>
      <w:r>
        <w:t xml:space="preserve"> </w:t>
      </w:r>
      <w:proofErr w:type="spellStart"/>
      <w:r>
        <w:t>kepercayaan</w:t>
      </w:r>
      <w:proofErr w:type="spellEnd"/>
      <w:r>
        <w:t xml:space="preserve"> </w:t>
      </w:r>
      <w:proofErr w:type="spellStart"/>
      <w:r>
        <w:t>dan</w:t>
      </w:r>
      <w:proofErr w:type="spellEnd"/>
      <w:r>
        <w:t xml:space="preserve"> </w:t>
      </w:r>
      <w:proofErr w:type="spellStart"/>
      <w:r>
        <w:t>konsistensi</w:t>
      </w:r>
      <w:proofErr w:type="spellEnd"/>
      <w:r>
        <w:t xml:space="preserve"> partisipasi.</w:t>
      </w:r>
    </w:p>
    <w:p w:rsidR="004E5674" w:rsidRDefault="004E5674" w:rsidP="004E5674">
      <w:r>
        <w:rPr>
          <w:b/>
        </w:rPr>
        <w:t xml:space="preserve">Q6. </w:t>
      </w:r>
      <w:proofErr w:type="spellStart"/>
      <w:r>
        <w:rPr>
          <w:b/>
        </w:rPr>
        <w:t>Bagaimana</w:t>
      </w:r>
      <w:proofErr w:type="spellEnd"/>
      <w:r>
        <w:rPr>
          <w:b/>
        </w:rPr>
        <w:t xml:space="preserve"> </w:t>
      </w:r>
      <w:proofErr w:type="spellStart"/>
      <w:proofErr w:type="gramStart"/>
      <w:r>
        <w:rPr>
          <w:b/>
        </w:rPr>
        <w:t>cara</w:t>
      </w:r>
      <w:proofErr w:type="spellEnd"/>
      <w:proofErr w:type="gramEnd"/>
      <w:r>
        <w:rPr>
          <w:b/>
        </w:rPr>
        <w:t xml:space="preserve"> </w:t>
      </w:r>
      <w:proofErr w:type="spellStart"/>
      <w:r>
        <w:rPr>
          <w:b/>
        </w:rPr>
        <w:t>mengatasi</w:t>
      </w:r>
      <w:proofErr w:type="spellEnd"/>
      <w:r>
        <w:rPr>
          <w:b/>
        </w:rPr>
        <w:t xml:space="preserve"> </w:t>
      </w:r>
      <w:proofErr w:type="spellStart"/>
      <w:r>
        <w:rPr>
          <w:b/>
        </w:rPr>
        <w:t>tantangan</w:t>
      </w:r>
      <w:proofErr w:type="spellEnd"/>
      <w:r>
        <w:rPr>
          <w:b/>
        </w:rPr>
        <w:t xml:space="preserve"> </w:t>
      </w:r>
      <w:proofErr w:type="spellStart"/>
      <w:r>
        <w:rPr>
          <w:b/>
        </w:rPr>
        <w:t>tersebut</w:t>
      </w:r>
      <w:proofErr w:type="spellEnd"/>
      <w:r>
        <w:rPr>
          <w:b/>
        </w:rPr>
        <w:t>?</w:t>
      </w:r>
    </w:p>
    <w:p w:rsidR="004E5674" w:rsidRDefault="004E5674" w:rsidP="004E5674">
      <w:r>
        <w:t xml:space="preserve">Dengan </w:t>
      </w:r>
      <w:proofErr w:type="spellStart"/>
      <w:r>
        <w:t>transparansi</w:t>
      </w:r>
      <w:proofErr w:type="spellEnd"/>
      <w:r>
        <w:t xml:space="preserve">, </w:t>
      </w:r>
      <w:proofErr w:type="spellStart"/>
      <w:r>
        <w:t>inovasi</w:t>
      </w:r>
      <w:proofErr w:type="spellEnd"/>
      <w:r>
        <w:t xml:space="preserve"> konten, </w:t>
      </w:r>
      <w:proofErr w:type="spellStart"/>
      <w:r>
        <w:t>dan</w:t>
      </w:r>
      <w:proofErr w:type="spellEnd"/>
      <w:r>
        <w:t xml:space="preserve"> </w:t>
      </w:r>
      <w:proofErr w:type="spellStart"/>
      <w:r>
        <w:t>pendekatan</w:t>
      </w:r>
      <w:proofErr w:type="spellEnd"/>
      <w:r>
        <w:t xml:space="preserve"> personal.</w:t>
      </w:r>
    </w:p>
    <w:p w:rsidR="004E5674" w:rsidRDefault="004E5674" w:rsidP="004E5674">
      <w:r>
        <w:rPr>
          <w:b/>
        </w:rPr>
        <w:t xml:space="preserve">Q7. Apakah </w:t>
      </w:r>
      <w:proofErr w:type="spellStart"/>
      <w:r>
        <w:rPr>
          <w:b/>
        </w:rPr>
        <w:t>ada</w:t>
      </w:r>
      <w:proofErr w:type="spellEnd"/>
      <w:r>
        <w:rPr>
          <w:b/>
        </w:rPr>
        <w:t xml:space="preserve"> perubahan setelah </w:t>
      </w:r>
      <w:proofErr w:type="spellStart"/>
      <w:r>
        <w:rPr>
          <w:b/>
        </w:rPr>
        <w:t>strategi</w:t>
      </w:r>
      <w:proofErr w:type="spellEnd"/>
      <w:r>
        <w:rPr>
          <w:b/>
        </w:rPr>
        <w:t xml:space="preserve"> </w:t>
      </w:r>
      <w:proofErr w:type="spellStart"/>
      <w:r>
        <w:rPr>
          <w:b/>
        </w:rPr>
        <w:t>diterapkan</w:t>
      </w:r>
      <w:proofErr w:type="spellEnd"/>
      <w:r>
        <w:rPr>
          <w:b/>
        </w:rPr>
        <w:t>?</w:t>
      </w:r>
    </w:p>
    <w:p w:rsidR="004E5674" w:rsidRDefault="004E5674" w:rsidP="004E5674">
      <w:r>
        <w:t xml:space="preserve">Ada </w:t>
      </w:r>
      <w:proofErr w:type="spellStart"/>
      <w:r>
        <w:t>peningkatan</w:t>
      </w:r>
      <w:proofErr w:type="spellEnd"/>
      <w:r>
        <w:t xml:space="preserve"> partisipasi </w:t>
      </w:r>
      <w:proofErr w:type="spellStart"/>
      <w:r>
        <w:t>meskipun</w:t>
      </w:r>
      <w:proofErr w:type="spellEnd"/>
      <w:r>
        <w:t xml:space="preserve"> </w:t>
      </w:r>
      <w:proofErr w:type="spellStart"/>
      <w:r>
        <w:t>masih</w:t>
      </w:r>
      <w:proofErr w:type="spellEnd"/>
      <w:r>
        <w:t xml:space="preserve"> </w:t>
      </w:r>
      <w:proofErr w:type="spellStart"/>
      <w:r>
        <w:t>bersifat</w:t>
      </w:r>
      <w:proofErr w:type="spellEnd"/>
      <w:r>
        <w:t xml:space="preserve"> momentum.</w:t>
      </w:r>
    </w:p>
    <w:p w:rsidR="004E5674" w:rsidRDefault="004E5674" w:rsidP="004E5674">
      <w:r>
        <w:rPr>
          <w:b/>
        </w:rPr>
        <w:t xml:space="preserve">Q8. </w:t>
      </w:r>
      <w:proofErr w:type="spellStart"/>
      <w:r>
        <w:rPr>
          <w:b/>
        </w:rPr>
        <w:t>Bagaimana</w:t>
      </w:r>
      <w:proofErr w:type="spellEnd"/>
      <w:r>
        <w:rPr>
          <w:b/>
        </w:rPr>
        <w:t xml:space="preserve"> </w:t>
      </w:r>
      <w:proofErr w:type="spellStart"/>
      <w:r>
        <w:rPr>
          <w:b/>
        </w:rPr>
        <w:t>peran</w:t>
      </w:r>
      <w:proofErr w:type="spellEnd"/>
      <w:r>
        <w:rPr>
          <w:b/>
        </w:rPr>
        <w:t xml:space="preserve"> </w:t>
      </w:r>
      <w:proofErr w:type="spellStart"/>
      <w:r>
        <w:rPr>
          <w:b/>
        </w:rPr>
        <w:t>teknologi</w:t>
      </w:r>
      <w:proofErr w:type="spellEnd"/>
      <w:r>
        <w:rPr>
          <w:b/>
        </w:rPr>
        <w:t xml:space="preserve"> dalam </w:t>
      </w:r>
      <w:proofErr w:type="spellStart"/>
      <w:r>
        <w:rPr>
          <w:b/>
        </w:rPr>
        <w:t>strategi</w:t>
      </w:r>
      <w:proofErr w:type="spellEnd"/>
      <w:r>
        <w:rPr>
          <w:b/>
        </w:rPr>
        <w:t>?</w:t>
      </w:r>
    </w:p>
    <w:p w:rsidR="004E5674" w:rsidRDefault="004E5674" w:rsidP="004E5674">
      <w:proofErr w:type="spellStart"/>
      <w:r>
        <w:t>Teknologi</w:t>
      </w:r>
      <w:proofErr w:type="spellEnd"/>
      <w:r>
        <w:t xml:space="preserve"> </w:t>
      </w:r>
      <w:proofErr w:type="spellStart"/>
      <w:r>
        <w:t>sangat</w:t>
      </w:r>
      <w:proofErr w:type="spellEnd"/>
      <w:r>
        <w:t xml:space="preserve"> membantu dalam </w:t>
      </w:r>
      <w:proofErr w:type="spellStart"/>
      <w:r>
        <w:t>menjangkau</w:t>
      </w:r>
      <w:proofErr w:type="spellEnd"/>
      <w:r>
        <w:t xml:space="preserve"> pemuda secara </w:t>
      </w:r>
      <w:proofErr w:type="spellStart"/>
      <w:r>
        <w:t>luas</w:t>
      </w:r>
      <w:proofErr w:type="spellEnd"/>
      <w:r>
        <w:t>.</w:t>
      </w:r>
    </w:p>
    <w:p w:rsidR="004E5674" w:rsidRDefault="004E5674" w:rsidP="004E5674">
      <w:r>
        <w:rPr>
          <w:b/>
        </w:rPr>
        <w:t xml:space="preserve">Q9. </w:t>
      </w:r>
      <w:proofErr w:type="spellStart"/>
      <w:proofErr w:type="gramStart"/>
      <w:r>
        <w:rPr>
          <w:b/>
        </w:rPr>
        <w:t>Apa</w:t>
      </w:r>
      <w:proofErr w:type="spellEnd"/>
      <w:proofErr w:type="gramEnd"/>
      <w:r>
        <w:rPr>
          <w:b/>
        </w:rPr>
        <w:t xml:space="preserve"> </w:t>
      </w:r>
      <w:proofErr w:type="spellStart"/>
      <w:r>
        <w:rPr>
          <w:b/>
        </w:rPr>
        <w:t>keunggulan</w:t>
      </w:r>
      <w:proofErr w:type="spellEnd"/>
      <w:r>
        <w:rPr>
          <w:b/>
        </w:rPr>
        <w:t xml:space="preserve"> Lazismu </w:t>
      </w:r>
      <w:proofErr w:type="spellStart"/>
      <w:r>
        <w:rPr>
          <w:b/>
        </w:rPr>
        <w:t>dibanding</w:t>
      </w:r>
      <w:proofErr w:type="spellEnd"/>
      <w:r>
        <w:rPr>
          <w:b/>
        </w:rPr>
        <w:t xml:space="preserve"> </w:t>
      </w:r>
      <w:proofErr w:type="spellStart"/>
      <w:r>
        <w:rPr>
          <w:b/>
        </w:rPr>
        <w:t>lembaga</w:t>
      </w:r>
      <w:proofErr w:type="spellEnd"/>
      <w:r>
        <w:rPr>
          <w:b/>
        </w:rPr>
        <w:t xml:space="preserve"> lain?</w:t>
      </w:r>
    </w:p>
    <w:p w:rsidR="004E5674" w:rsidRDefault="004E5674" w:rsidP="004E5674">
      <w:proofErr w:type="spellStart"/>
      <w:r>
        <w:t>Keunggulannya</w:t>
      </w:r>
      <w:proofErr w:type="spellEnd"/>
      <w:r>
        <w:t xml:space="preserve"> </w:t>
      </w:r>
      <w:proofErr w:type="spellStart"/>
      <w:r>
        <w:t>pada</w:t>
      </w:r>
      <w:proofErr w:type="spellEnd"/>
      <w:r>
        <w:t xml:space="preserve"> </w:t>
      </w:r>
      <w:proofErr w:type="spellStart"/>
      <w:r>
        <w:t>transparansi</w:t>
      </w:r>
      <w:proofErr w:type="spellEnd"/>
      <w:r>
        <w:t xml:space="preserve"> </w:t>
      </w:r>
      <w:proofErr w:type="spellStart"/>
      <w:r>
        <w:t>dan</w:t>
      </w:r>
      <w:proofErr w:type="spellEnd"/>
      <w:r>
        <w:t xml:space="preserve"> program yang </w:t>
      </w:r>
      <w:proofErr w:type="spellStart"/>
      <w:r>
        <w:t>nyata</w:t>
      </w:r>
      <w:proofErr w:type="spellEnd"/>
      <w:r>
        <w:t>.</w:t>
      </w:r>
    </w:p>
    <w:p w:rsidR="004E5674" w:rsidRDefault="004E5674" w:rsidP="004E5674">
      <w:r>
        <w:rPr>
          <w:b/>
        </w:rPr>
        <w:t xml:space="preserve">Q10. </w:t>
      </w:r>
      <w:proofErr w:type="spellStart"/>
      <w:proofErr w:type="gramStart"/>
      <w:r>
        <w:rPr>
          <w:b/>
        </w:rPr>
        <w:t>Apa</w:t>
      </w:r>
      <w:proofErr w:type="spellEnd"/>
      <w:proofErr w:type="gramEnd"/>
      <w:r>
        <w:rPr>
          <w:b/>
        </w:rPr>
        <w:t xml:space="preserve"> harapan </w:t>
      </w:r>
      <w:proofErr w:type="spellStart"/>
      <w:r>
        <w:rPr>
          <w:b/>
        </w:rPr>
        <w:t>ke</w:t>
      </w:r>
      <w:proofErr w:type="spellEnd"/>
      <w:r>
        <w:rPr>
          <w:b/>
        </w:rPr>
        <w:t xml:space="preserve"> depan?</w:t>
      </w:r>
    </w:p>
    <w:p w:rsidR="004E5674" w:rsidRDefault="004E5674" w:rsidP="004E5674">
      <w:proofErr w:type="spellStart"/>
      <w:r>
        <w:t>Harapannya</w:t>
      </w:r>
      <w:proofErr w:type="spellEnd"/>
      <w:r>
        <w:t xml:space="preserve"> pemuda </w:t>
      </w:r>
      <w:proofErr w:type="spellStart"/>
      <w:r>
        <w:t>dapat</w:t>
      </w:r>
      <w:proofErr w:type="spellEnd"/>
      <w:r>
        <w:t xml:space="preserve"> </w:t>
      </w:r>
      <w:proofErr w:type="spellStart"/>
      <w:r>
        <w:t>berzakat</w:t>
      </w:r>
      <w:proofErr w:type="spellEnd"/>
      <w:r>
        <w:t xml:space="preserve"> secara </w:t>
      </w:r>
      <w:proofErr w:type="spellStart"/>
      <w:r>
        <w:t>rutin</w:t>
      </w:r>
      <w:proofErr w:type="spellEnd"/>
      <w:r>
        <w:t xml:space="preserve"> </w:t>
      </w:r>
      <w:proofErr w:type="spellStart"/>
      <w:r>
        <w:t>dan</w:t>
      </w:r>
      <w:proofErr w:type="spellEnd"/>
      <w:r>
        <w:t xml:space="preserve"> </w:t>
      </w:r>
      <w:proofErr w:type="spellStart"/>
      <w:r>
        <w:t>berkelanjutan</w:t>
      </w:r>
      <w:proofErr w:type="spellEnd"/>
      <w:r>
        <w:t>.</w:t>
      </w:r>
    </w:p>
    <w:p w:rsidR="008377E4" w:rsidRPr="00326B88" w:rsidRDefault="008377E4" w:rsidP="00182F3C">
      <w:pPr>
        <w:jc w:val="both"/>
        <w:rPr>
          <w:rFonts w:ascii="Times New Roman" w:hAnsi="Times New Roman" w:cs="Times New Roman"/>
          <w:sz w:val="24"/>
          <w:szCs w:val="24"/>
        </w:rPr>
      </w:pPr>
    </w:p>
    <w:p w:rsidR="00326B88" w:rsidRDefault="004E5674" w:rsidP="00326B88">
      <w:pPr>
        <w:pStyle w:val="Heading2"/>
        <w:jc w:val="center"/>
        <w:rPr>
          <w:noProof/>
        </w:rPr>
      </w:pPr>
      <w:proofErr w:type="spellStart"/>
      <w:r w:rsidRPr="00326B88">
        <w:rPr>
          <w:rFonts w:ascii="Times New Roman" w:hAnsi="Times New Roman" w:cs="Times New Roman"/>
          <w:color w:val="auto"/>
          <w:sz w:val="24"/>
          <w:szCs w:val="24"/>
        </w:rPr>
        <w:t>Wawancara</w:t>
      </w:r>
      <w:proofErr w:type="spellEnd"/>
      <w:r w:rsidRPr="00326B88">
        <w:rPr>
          <w:rFonts w:ascii="Times New Roman" w:hAnsi="Times New Roman" w:cs="Times New Roman"/>
          <w:color w:val="auto"/>
          <w:sz w:val="24"/>
          <w:szCs w:val="24"/>
        </w:rPr>
        <w:t xml:space="preserve"> </w:t>
      </w:r>
      <w:proofErr w:type="spellStart"/>
      <w:r w:rsidRPr="00326B88">
        <w:rPr>
          <w:rFonts w:ascii="Times New Roman" w:hAnsi="Times New Roman" w:cs="Times New Roman"/>
          <w:color w:val="auto"/>
          <w:sz w:val="24"/>
          <w:szCs w:val="24"/>
        </w:rPr>
        <w:t>dengan</w:t>
      </w:r>
      <w:proofErr w:type="spellEnd"/>
      <w:r w:rsidRPr="00326B88">
        <w:rPr>
          <w:rFonts w:ascii="Times New Roman" w:hAnsi="Times New Roman" w:cs="Times New Roman"/>
          <w:color w:val="auto"/>
          <w:sz w:val="24"/>
          <w:szCs w:val="24"/>
        </w:rPr>
        <w:t xml:space="preserve"> </w:t>
      </w:r>
      <w:proofErr w:type="spellStart"/>
      <w:r w:rsidRPr="00326B88">
        <w:rPr>
          <w:rFonts w:ascii="Times New Roman" w:hAnsi="Times New Roman" w:cs="Times New Roman"/>
          <w:color w:val="auto"/>
          <w:sz w:val="24"/>
          <w:szCs w:val="24"/>
        </w:rPr>
        <w:t>Bagian</w:t>
      </w:r>
      <w:proofErr w:type="spellEnd"/>
      <w:r w:rsidRPr="00326B88">
        <w:rPr>
          <w:rFonts w:ascii="Times New Roman" w:hAnsi="Times New Roman" w:cs="Times New Roman"/>
          <w:color w:val="auto"/>
          <w:sz w:val="24"/>
          <w:szCs w:val="24"/>
        </w:rPr>
        <w:t xml:space="preserve"> Keuangan</w:t>
      </w:r>
    </w:p>
    <w:p w:rsidR="00326B88" w:rsidRPr="00326B88" w:rsidRDefault="00326B88" w:rsidP="00326B88">
      <w:pPr>
        <w:jc w:val="center"/>
      </w:pPr>
      <w:r>
        <w:rPr>
          <w:noProof/>
        </w:rPr>
        <w:drawing>
          <wp:inline distT="0" distB="0" distL="0" distR="0">
            <wp:extent cx="2260283" cy="218186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 KFO.jpeg"/>
                    <pic:cNvPicPr/>
                  </pic:nvPicPr>
                  <pic:blipFill rotWithShape="1">
                    <a:blip r:embed="rId8">
                      <a:extLst>
                        <a:ext uri="{28A0092B-C50C-407E-A947-70E740481C1C}">
                          <a14:useLocalDpi xmlns:a14="http://schemas.microsoft.com/office/drawing/2010/main" val="0"/>
                        </a:ext>
                      </a:extLst>
                    </a:blip>
                    <a:srcRect t="27602"/>
                    <a:stretch/>
                  </pic:blipFill>
                  <pic:spPr bwMode="auto">
                    <a:xfrm>
                      <a:off x="0" y="0"/>
                      <a:ext cx="2265587" cy="2186980"/>
                    </a:xfrm>
                    <a:prstGeom prst="rect">
                      <a:avLst/>
                    </a:prstGeom>
                    <a:ln>
                      <a:noFill/>
                    </a:ln>
                    <a:extLst>
                      <a:ext uri="{53640926-AAD7-44D8-BBD7-CCE9431645EC}">
                        <a14:shadowObscured xmlns:a14="http://schemas.microsoft.com/office/drawing/2010/main"/>
                      </a:ext>
                    </a:extLst>
                  </pic:spPr>
                </pic:pic>
              </a:graphicData>
            </a:graphic>
          </wp:inline>
        </w:drawing>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Informan IV: Staff Keuangan Lazismu</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lastRenderedPageBreak/>
        <w:t>Q1. Bagaimana transparansi keuangan mempengaruhi minat pemuda berzakat?</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 xml:space="preserve">Transparansi sangat penting untuk membangun </w:t>
      </w:r>
      <w:r w:rsidRPr="00326B88">
        <w:rPr>
          <w:rFonts w:ascii="Times New Roman" w:hAnsi="Times New Roman" w:cs="Times New Roman"/>
          <w:sz w:val="24"/>
          <w:szCs w:val="24"/>
        </w:rPr>
        <w:t>kepercayaan. Kami memberikan laporan melalui WhatsApp Blast, tabloid bulanan, serta postingan di media sosial.</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 xml:space="preserve">Q2. </w:t>
      </w:r>
      <w:proofErr w:type="gramStart"/>
      <w:r w:rsidRPr="00326B88">
        <w:rPr>
          <w:rFonts w:ascii="Times New Roman" w:hAnsi="Times New Roman" w:cs="Times New Roman"/>
          <w:b/>
          <w:sz w:val="24"/>
          <w:szCs w:val="24"/>
        </w:rPr>
        <w:t>Apa</w:t>
      </w:r>
      <w:proofErr w:type="gramEnd"/>
      <w:r w:rsidRPr="00326B88">
        <w:rPr>
          <w:rFonts w:ascii="Times New Roman" w:hAnsi="Times New Roman" w:cs="Times New Roman"/>
          <w:b/>
          <w:sz w:val="24"/>
          <w:szCs w:val="24"/>
        </w:rPr>
        <w:t xml:space="preserve"> bentuk transparansi yang dilakukan?</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 xml:space="preserve">Kami memberikan bukti pembayaran kepada donatur, laporan distribusi </w:t>
      </w:r>
      <w:proofErr w:type="gramStart"/>
      <w:r w:rsidRPr="00326B88">
        <w:rPr>
          <w:rFonts w:ascii="Times New Roman" w:hAnsi="Times New Roman" w:cs="Times New Roman"/>
          <w:sz w:val="24"/>
          <w:szCs w:val="24"/>
        </w:rPr>
        <w:t>dana</w:t>
      </w:r>
      <w:proofErr w:type="gramEnd"/>
      <w:r w:rsidRPr="00326B88">
        <w:rPr>
          <w:rFonts w:ascii="Times New Roman" w:hAnsi="Times New Roman" w:cs="Times New Roman"/>
          <w:sz w:val="24"/>
          <w:szCs w:val="24"/>
        </w:rPr>
        <w:t xml:space="preserve">, serta dokumentasi kegiatan </w:t>
      </w:r>
      <w:r w:rsidRPr="00326B88">
        <w:rPr>
          <w:rFonts w:ascii="Times New Roman" w:hAnsi="Times New Roman" w:cs="Times New Roman"/>
          <w:sz w:val="24"/>
          <w:szCs w:val="24"/>
        </w:rPr>
        <w:t xml:space="preserve">penyaluran. Semua itu agar donatur tahu ke mana </w:t>
      </w:r>
      <w:proofErr w:type="gramStart"/>
      <w:r w:rsidRPr="00326B88">
        <w:rPr>
          <w:rFonts w:ascii="Times New Roman" w:hAnsi="Times New Roman" w:cs="Times New Roman"/>
          <w:sz w:val="24"/>
          <w:szCs w:val="24"/>
        </w:rPr>
        <w:t>dana</w:t>
      </w:r>
      <w:proofErr w:type="gramEnd"/>
      <w:r w:rsidRPr="00326B88">
        <w:rPr>
          <w:rFonts w:ascii="Times New Roman" w:hAnsi="Times New Roman" w:cs="Times New Roman"/>
          <w:sz w:val="24"/>
          <w:szCs w:val="24"/>
        </w:rPr>
        <w:t xml:space="preserve"> mereka digunakan.</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 xml:space="preserve">Q3. </w:t>
      </w:r>
      <w:proofErr w:type="gramStart"/>
      <w:r w:rsidRPr="00326B88">
        <w:rPr>
          <w:rFonts w:ascii="Times New Roman" w:hAnsi="Times New Roman" w:cs="Times New Roman"/>
          <w:b/>
          <w:sz w:val="24"/>
          <w:szCs w:val="24"/>
        </w:rPr>
        <w:t>Apa</w:t>
      </w:r>
      <w:proofErr w:type="gramEnd"/>
      <w:r w:rsidRPr="00326B88">
        <w:rPr>
          <w:rFonts w:ascii="Times New Roman" w:hAnsi="Times New Roman" w:cs="Times New Roman"/>
          <w:b/>
          <w:sz w:val="24"/>
          <w:szCs w:val="24"/>
        </w:rPr>
        <w:t xml:space="preserve"> dampak transparansi terhadap keinginan berzakat?</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Semakin transparan, semakin tinggi kepercayaan. Dan itu berpengaruh langsung terhadap meningkatnya keinginan pemuda untuk berzak</w:t>
      </w:r>
      <w:r w:rsidRPr="00326B88">
        <w:rPr>
          <w:rFonts w:ascii="Times New Roman" w:hAnsi="Times New Roman" w:cs="Times New Roman"/>
          <w:sz w:val="24"/>
          <w:szCs w:val="24"/>
        </w:rPr>
        <w:t>at.</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Q</w:t>
      </w:r>
      <w:r w:rsidR="00326B88">
        <w:rPr>
          <w:rFonts w:ascii="Times New Roman" w:hAnsi="Times New Roman" w:cs="Times New Roman"/>
          <w:b/>
          <w:sz w:val="24"/>
          <w:szCs w:val="24"/>
        </w:rPr>
        <w:t>4</w:t>
      </w:r>
      <w:r w:rsidRPr="00326B88">
        <w:rPr>
          <w:rFonts w:ascii="Times New Roman" w:hAnsi="Times New Roman" w:cs="Times New Roman"/>
          <w:b/>
          <w:sz w:val="24"/>
          <w:szCs w:val="24"/>
        </w:rPr>
        <w:t>. Bagaimana Lazismu mendorong tindakan (action) pemuda untuk berzakat?</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Kami memberikan kemudahan dalam berzakat, seperti layanan transfer digital, jemput zakat, dan pembayaran langs</w:t>
      </w:r>
      <w:r w:rsidRPr="00326B88">
        <w:rPr>
          <w:rFonts w:ascii="Times New Roman" w:hAnsi="Times New Roman" w:cs="Times New Roman"/>
          <w:sz w:val="24"/>
          <w:szCs w:val="24"/>
        </w:rPr>
        <w:t>ung saat kegiatan berlangsung.</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b/>
          <w:sz w:val="24"/>
          <w:szCs w:val="24"/>
        </w:rPr>
        <w:t>Q</w:t>
      </w:r>
      <w:r w:rsidR="00326B88">
        <w:rPr>
          <w:rFonts w:ascii="Times New Roman" w:hAnsi="Times New Roman" w:cs="Times New Roman"/>
          <w:b/>
          <w:sz w:val="24"/>
          <w:szCs w:val="24"/>
        </w:rPr>
        <w:t>5</w:t>
      </w:r>
      <w:r w:rsidRPr="00326B88">
        <w:rPr>
          <w:rFonts w:ascii="Times New Roman" w:hAnsi="Times New Roman" w:cs="Times New Roman"/>
          <w:b/>
          <w:sz w:val="24"/>
          <w:szCs w:val="24"/>
        </w:rPr>
        <w:t>. Apakah kemudahan layanan berpengaruh?</w:t>
      </w:r>
    </w:p>
    <w:p w:rsidR="00776DA5" w:rsidRPr="00326B88"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Sangat berpengaruh. Pemuda cenderung memilih yang praktis. Jika mudah, mereka lebih cepat mengambil keputusan untuk berdonasi.</w:t>
      </w:r>
    </w:p>
    <w:p w:rsidR="00776DA5" w:rsidRPr="00326B88" w:rsidRDefault="004E5674" w:rsidP="00182F3C">
      <w:pPr>
        <w:jc w:val="both"/>
        <w:rPr>
          <w:rFonts w:ascii="Times New Roman" w:hAnsi="Times New Roman" w:cs="Times New Roman"/>
          <w:sz w:val="24"/>
          <w:szCs w:val="24"/>
        </w:rPr>
      </w:pPr>
      <w:r>
        <w:rPr>
          <w:rFonts w:ascii="Times New Roman" w:hAnsi="Times New Roman" w:cs="Times New Roman"/>
          <w:b/>
          <w:sz w:val="24"/>
          <w:szCs w:val="24"/>
        </w:rPr>
        <w:t>Q6</w:t>
      </w:r>
      <w:r w:rsidRPr="00326B88">
        <w:rPr>
          <w:rFonts w:ascii="Times New Roman" w:hAnsi="Times New Roman" w:cs="Times New Roman"/>
          <w:b/>
          <w:sz w:val="24"/>
          <w:szCs w:val="24"/>
        </w:rPr>
        <w:t>. Bagaimana perilaku pemuda dalam berzakat?</w:t>
      </w:r>
    </w:p>
    <w:p w:rsidR="00776DA5" w:rsidRDefault="004E5674" w:rsidP="00182F3C">
      <w:pPr>
        <w:jc w:val="both"/>
        <w:rPr>
          <w:rFonts w:ascii="Times New Roman" w:hAnsi="Times New Roman" w:cs="Times New Roman"/>
          <w:sz w:val="24"/>
          <w:szCs w:val="24"/>
        </w:rPr>
      </w:pPr>
      <w:r w:rsidRPr="00326B88">
        <w:rPr>
          <w:rFonts w:ascii="Times New Roman" w:hAnsi="Times New Roman" w:cs="Times New Roman"/>
          <w:sz w:val="24"/>
          <w:szCs w:val="24"/>
        </w:rPr>
        <w:t>Sebagian m</w:t>
      </w:r>
      <w:r w:rsidRPr="00326B88">
        <w:rPr>
          <w:rFonts w:ascii="Times New Roman" w:hAnsi="Times New Roman" w:cs="Times New Roman"/>
          <w:sz w:val="24"/>
          <w:szCs w:val="24"/>
        </w:rPr>
        <w:t xml:space="preserve">asih bersifat momentum, seperti saat Ramadhan atau saat ada kegiatan sosial. Namun dengan pendekatan yang konsisten, kami berusaha </w:t>
      </w:r>
      <w:proofErr w:type="spellStart"/>
      <w:r w:rsidRPr="00326B88">
        <w:rPr>
          <w:rFonts w:ascii="Times New Roman" w:hAnsi="Times New Roman" w:cs="Times New Roman"/>
          <w:sz w:val="24"/>
          <w:szCs w:val="24"/>
        </w:rPr>
        <w:t>menjadikannya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kebiasaan</w:t>
      </w:r>
      <w:proofErr w:type="spellEnd"/>
      <w:r w:rsidRPr="00326B88">
        <w:rPr>
          <w:rFonts w:ascii="Times New Roman" w:hAnsi="Times New Roman" w:cs="Times New Roman"/>
          <w:sz w:val="24"/>
          <w:szCs w:val="24"/>
        </w:rPr>
        <w:t>.</w:t>
      </w:r>
    </w:p>
    <w:p w:rsidR="004E5674" w:rsidRDefault="004E5674" w:rsidP="004E5674">
      <w:r>
        <w:rPr>
          <w:b/>
        </w:rPr>
        <w:t xml:space="preserve">Q7. Apakah </w:t>
      </w:r>
      <w:proofErr w:type="spellStart"/>
      <w:r>
        <w:rPr>
          <w:b/>
        </w:rPr>
        <w:t>ada</w:t>
      </w:r>
      <w:proofErr w:type="spellEnd"/>
      <w:r>
        <w:rPr>
          <w:b/>
        </w:rPr>
        <w:t xml:space="preserve"> perubahan setelah </w:t>
      </w:r>
      <w:proofErr w:type="spellStart"/>
      <w:r>
        <w:rPr>
          <w:b/>
        </w:rPr>
        <w:t>strategi</w:t>
      </w:r>
      <w:proofErr w:type="spellEnd"/>
      <w:r>
        <w:rPr>
          <w:b/>
        </w:rPr>
        <w:t xml:space="preserve"> </w:t>
      </w:r>
      <w:proofErr w:type="spellStart"/>
      <w:r>
        <w:rPr>
          <w:b/>
        </w:rPr>
        <w:t>diterapkan</w:t>
      </w:r>
      <w:proofErr w:type="spellEnd"/>
      <w:r>
        <w:rPr>
          <w:b/>
        </w:rPr>
        <w:t>?</w:t>
      </w:r>
    </w:p>
    <w:p w:rsidR="004E5674" w:rsidRDefault="004E5674" w:rsidP="004E5674">
      <w:r>
        <w:t xml:space="preserve">Ada </w:t>
      </w:r>
      <w:proofErr w:type="spellStart"/>
      <w:r>
        <w:t>peningkatan</w:t>
      </w:r>
      <w:proofErr w:type="spellEnd"/>
      <w:r>
        <w:t xml:space="preserve"> partisipasi </w:t>
      </w:r>
      <w:proofErr w:type="spellStart"/>
      <w:r>
        <w:t>meskipun</w:t>
      </w:r>
      <w:proofErr w:type="spellEnd"/>
      <w:r>
        <w:t xml:space="preserve"> </w:t>
      </w:r>
      <w:proofErr w:type="spellStart"/>
      <w:r>
        <w:t>masih</w:t>
      </w:r>
      <w:proofErr w:type="spellEnd"/>
      <w:r>
        <w:t xml:space="preserve"> </w:t>
      </w:r>
      <w:proofErr w:type="spellStart"/>
      <w:r>
        <w:t>bersifat</w:t>
      </w:r>
      <w:proofErr w:type="spellEnd"/>
      <w:r>
        <w:t xml:space="preserve"> momentum.</w:t>
      </w:r>
    </w:p>
    <w:p w:rsidR="004E5674" w:rsidRDefault="004E5674" w:rsidP="004E5674">
      <w:r>
        <w:rPr>
          <w:b/>
        </w:rPr>
        <w:t xml:space="preserve">Q8. </w:t>
      </w:r>
      <w:proofErr w:type="spellStart"/>
      <w:r>
        <w:rPr>
          <w:b/>
        </w:rPr>
        <w:t>Bagaimana</w:t>
      </w:r>
      <w:proofErr w:type="spellEnd"/>
      <w:r>
        <w:rPr>
          <w:b/>
        </w:rPr>
        <w:t xml:space="preserve"> </w:t>
      </w:r>
      <w:proofErr w:type="spellStart"/>
      <w:r>
        <w:rPr>
          <w:b/>
        </w:rPr>
        <w:t>peran</w:t>
      </w:r>
      <w:proofErr w:type="spellEnd"/>
      <w:r>
        <w:rPr>
          <w:b/>
        </w:rPr>
        <w:t xml:space="preserve"> </w:t>
      </w:r>
      <w:proofErr w:type="spellStart"/>
      <w:r>
        <w:rPr>
          <w:b/>
        </w:rPr>
        <w:t>teknologi</w:t>
      </w:r>
      <w:proofErr w:type="spellEnd"/>
      <w:r>
        <w:rPr>
          <w:b/>
        </w:rPr>
        <w:t xml:space="preserve"> dalam </w:t>
      </w:r>
      <w:proofErr w:type="spellStart"/>
      <w:r>
        <w:rPr>
          <w:b/>
        </w:rPr>
        <w:t>strategi</w:t>
      </w:r>
      <w:proofErr w:type="spellEnd"/>
      <w:r>
        <w:rPr>
          <w:b/>
        </w:rPr>
        <w:t>?</w:t>
      </w:r>
    </w:p>
    <w:p w:rsidR="004E5674" w:rsidRDefault="004E5674" w:rsidP="004E5674">
      <w:proofErr w:type="spellStart"/>
      <w:r>
        <w:t>Teknologi</w:t>
      </w:r>
      <w:proofErr w:type="spellEnd"/>
      <w:r>
        <w:t xml:space="preserve"> </w:t>
      </w:r>
      <w:proofErr w:type="spellStart"/>
      <w:r>
        <w:t>sangat</w:t>
      </w:r>
      <w:proofErr w:type="spellEnd"/>
      <w:r>
        <w:t xml:space="preserve"> membantu dalam </w:t>
      </w:r>
      <w:proofErr w:type="spellStart"/>
      <w:r>
        <w:t>menjangkau</w:t>
      </w:r>
      <w:proofErr w:type="spellEnd"/>
      <w:r>
        <w:t xml:space="preserve"> pemuda secara </w:t>
      </w:r>
      <w:proofErr w:type="spellStart"/>
      <w:r>
        <w:t>luas</w:t>
      </w:r>
      <w:proofErr w:type="spellEnd"/>
      <w:r>
        <w:t>.</w:t>
      </w:r>
    </w:p>
    <w:p w:rsidR="004E5674" w:rsidRDefault="004E5674" w:rsidP="004E5674">
      <w:r>
        <w:rPr>
          <w:b/>
        </w:rPr>
        <w:t xml:space="preserve">Q9. </w:t>
      </w:r>
      <w:proofErr w:type="spellStart"/>
      <w:proofErr w:type="gramStart"/>
      <w:r>
        <w:rPr>
          <w:b/>
        </w:rPr>
        <w:t>Apa</w:t>
      </w:r>
      <w:proofErr w:type="spellEnd"/>
      <w:proofErr w:type="gramEnd"/>
      <w:r>
        <w:rPr>
          <w:b/>
        </w:rPr>
        <w:t xml:space="preserve"> </w:t>
      </w:r>
      <w:proofErr w:type="spellStart"/>
      <w:r>
        <w:rPr>
          <w:b/>
        </w:rPr>
        <w:t>keunggulan</w:t>
      </w:r>
      <w:proofErr w:type="spellEnd"/>
      <w:r>
        <w:rPr>
          <w:b/>
        </w:rPr>
        <w:t xml:space="preserve"> Lazismu </w:t>
      </w:r>
      <w:proofErr w:type="spellStart"/>
      <w:r>
        <w:rPr>
          <w:b/>
        </w:rPr>
        <w:t>dibanding</w:t>
      </w:r>
      <w:proofErr w:type="spellEnd"/>
      <w:r>
        <w:rPr>
          <w:b/>
        </w:rPr>
        <w:t xml:space="preserve"> </w:t>
      </w:r>
      <w:proofErr w:type="spellStart"/>
      <w:r>
        <w:rPr>
          <w:b/>
        </w:rPr>
        <w:t>lembaga</w:t>
      </w:r>
      <w:proofErr w:type="spellEnd"/>
      <w:r>
        <w:rPr>
          <w:b/>
        </w:rPr>
        <w:t xml:space="preserve"> lain?</w:t>
      </w:r>
    </w:p>
    <w:p w:rsidR="004E5674" w:rsidRDefault="004E5674" w:rsidP="004E5674">
      <w:proofErr w:type="spellStart"/>
      <w:r>
        <w:t>Keunggulannya</w:t>
      </w:r>
      <w:proofErr w:type="spellEnd"/>
      <w:r>
        <w:t xml:space="preserve"> </w:t>
      </w:r>
      <w:proofErr w:type="spellStart"/>
      <w:r>
        <w:t>pada</w:t>
      </w:r>
      <w:proofErr w:type="spellEnd"/>
      <w:r>
        <w:t xml:space="preserve"> </w:t>
      </w:r>
      <w:proofErr w:type="spellStart"/>
      <w:r>
        <w:t>transparansi</w:t>
      </w:r>
      <w:proofErr w:type="spellEnd"/>
      <w:r>
        <w:t xml:space="preserve"> </w:t>
      </w:r>
      <w:proofErr w:type="spellStart"/>
      <w:r>
        <w:t>dan</w:t>
      </w:r>
      <w:proofErr w:type="spellEnd"/>
      <w:r>
        <w:t xml:space="preserve"> program yang </w:t>
      </w:r>
      <w:proofErr w:type="spellStart"/>
      <w:r>
        <w:t>nyata</w:t>
      </w:r>
      <w:proofErr w:type="spellEnd"/>
      <w:r>
        <w:t>.</w:t>
      </w:r>
    </w:p>
    <w:p w:rsidR="004E5674" w:rsidRDefault="004E5674" w:rsidP="004E5674">
      <w:r>
        <w:rPr>
          <w:b/>
        </w:rPr>
        <w:t xml:space="preserve">Q10. </w:t>
      </w:r>
      <w:proofErr w:type="spellStart"/>
      <w:proofErr w:type="gramStart"/>
      <w:r>
        <w:rPr>
          <w:b/>
        </w:rPr>
        <w:t>Apa</w:t>
      </w:r>
      <w:proofErr w:type="spellEnd"/>
      <w:proofErr w:type="gramEnd"/>
      <w:r>
        <w:rPr>
          <w:b/>
        </w:rPr>
        <w:t xml:space="preserve"> harapan </w:t>
      </w:r>
      <w:proofErr w:type="spellStart"/>
      <w:r>
        <w:rPr>
          <w:b/>
        </w:rPr>
        <w:t>ke</w:t>
      </w:r>
      <w:proofErr w:type="spellEnd"/>
      <w:r>
        <w:rPr>
          <w:b/>
        </w:rPr>
        <w:t xml:space="preserve"> depan?</w:t>
      </w:r>
    </w:p>
    <w:p w:rsidR="004E5674" w:rsidRDefault="004E5674" w:rsidP="004E5674">
      <w:proofErr w:type="spellStart"/>
      <w:r>
        <w:t>Harapannya</w:t>
      </w:r>
      <w:proofErr w:type="spellEnd"/>
      <w:r>
        <w:t xml:space="preserve"> pemuda </w:t>
      </w:r>
      <w:proofErr w:type="spellStart"/>
      <w:r>
        <w:t>dapat</w:t>
      </w:r>
      <w:proofErr w:type="spellEnd"/>
      <w:r>
        <w:t xml:space="preserve"> </w:t>
      </w:r>
      <w:proofErr w:type="spellStart"/>
      <w:r>
        <w:t>berzakat</w:t>
      </w:r>
      <w:proofErr w:type="spellEnd"/>
      <w:r>
        <w:t xml:space="preserve"> secara </w:t>
      </w:r>
      <w:proofErr w:type="spellStart"/>
      <w:r>
        <w:t>rutin</w:t>
      </w:r>
      <w:proofErr w:type="spellEnd"/>
      <w:r>
        <w:t xml:space="preserve"> </w:t>
      </w:r>
      <w:proofErr w:type="spellStart"/>
      <w:r>
        <w:t>dan</w:t>
      </w:r>
      <w:proofErr w:type="spellEnd"/>
      <w:r>
        <w:t xml:space="preserve"> </w:t>
      </w:r>
      <w:proofErr w:type="spellStart"/>
      <w:r>
        <w:t>berkelanjutan</w:t>
      </w:r>
      <w:proofErr w:type="spellEnd"/>
      <w:r>
        <w:t>.</w:t>
      </w:r>
    </w:p>
    <w:p w:rsidR="004E5674" w:rsidRPr="00326B88" w:rsidRDefault="004E5674" w:rsidP="00182F3C">
      <w:pPr>
        <w:jc w:val="both"/>
        <w:rPr>
          <w:rFonts w:ascii="Times New Roman" w:hAnsi="Times New Roman" w:cs="Times New Roman"/>
          <w:sz w:val="24"/>
          <w:szCs w:val="24"/>
        </w:rPr>
      </w:pPr>
    </w:p>
    <w:p w:rsidR="00326B88" w:rsidRDefault="00326B88" w:rsidP="00326B88">
      <w:pPr>
        <w:pStyle w:val="Heading2"/>
        <w:rPr>
          <w:rFonts w:ascii="Times New Roman" w:hAnsi="Times New Roman" w:cs="Times New Roman"/>
          <w:color w:val="auto"/>
          <w:sz w:val="24"/>
          <w:szCs w:val="24"/>
        </w:rPr>
      </w:pPr>
    </w:p>
    <w:p w:rsidR="00326B88" w:rsidRDefault="00326B88" w:rsidP="00326B88">
      <w:pPr>
        <w:pStyle w:val="Heading2"/>
        <w:jc w:val="center"/>
        <w:rPr>
          <w:rFonts w:ascii="Times New Roman" w:hAnsi="Times New Roman" w:cs="Times New Roman"/>
          <w:color w:val="auto"/>
          <w:sz w:val="24"/>
          <w:szCs w:val="24"/>
        </w:rPr>
      </w:pPr>
      <w:proofErr w:type="spellStart"/>
      <w:r w:rsidRPr="00326B88">
        <w:rPr>
          <w:rFonts w:ascii="Times New Roman" w:hAnsi="Times New Roman" w:cs="Times New Roman"/>
          <w:color w:val="auto"/>
          <w:sz w:val="24"/>
          <w:szCs w:val="24"/>
        </w:rPr>
        <w:t>Wawancara</w:t>
      </w:r>
      <w:proofErr w:type="spellEnd"/>
      <w:r w:rsidRPr="00326B88">
        <w:rPr>
          <w:rFonts w:ascii="Times New Roman" w:hAnsi="Times New Roman" w:cs="Times New Roman"/>
          <w:color w:val="auto"/>
          <w:sz w:val="24"/>
          <w:szCs w:val="24"/>
        </w:rPr>
        <w:t xml:space="preserve"> </w:t>
      </w:r>
      <w:proofErr w:type="spellStart"/>
      <w:r w:rsidRPr="00326B88">
        <w:rPr>
          <w:rFonts w:ascii="Times New Roman" w:hAnsi="Times New Roman" w:cs="Times New Roman"/>
          <w:color w:val="auto"/>
          <w:sz w:val="24"/>
          <w:szCs w:val="24"/>
        </w:rPr>
        <w:t>dengan</w:t>
      </w:r>
      <w:proofErr w:type="spellEnd"/>
      <w:r w:rsidRPr="00326B88">
        <w:rPr>
          <w:rFonts w:ascii="Times New Roman" w:hAnsi="Times New Roman" w:cs="Times New Roman"/>
          <w:color w:val="auto"/>
          <w:sz w:val="24"/>
          <w:szCs w:val="24"/>
        </w:rPr>
        <w:t xml:space="preserve"> Donatur Lazismu</w:t>
      </w:r>
    </w:p>
    <w:p w:rsidR="00326B88" w:rsidRPr="00326B88" w:rsidRDefault="00326B88" w:rsidP="00326B88">
      <w:pPr>
        <w:jc w:val="center"/>
      </w:pPr>
      <w:r>
        <w:rPr>
          <w:noProof/>
          <w:sz w:val="20"/>
          <w:szCs w:val="20"/>
        </w:rPr>
        <w:drawing>
          <wp:inline distT="0" distB="0" distL="0" distR="0" wp14:anchorId="38114883" wp14:editId="0A179E0A">
            <wp:extent cx="3035300" cy="1707356"/>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6-01-07 at 11.01.14.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72421" cy="1728237"/>
                    </a:xfrm>
                    <a:prstGeom prst="rect">
                      <a:avLst/>
                    </a:prstGeom>
                  </pic:spPr>
                </pic:pic>
              </a:graphicData>
            </a:graphic>
          </wp:inline>
        </w:drawing>
      </w:r>
    </w:p>
    <w:p w:rsidR="00326B88" w:rsidRPr="00326B88" w:rsidRDefault="00326B88" w:rsidP="00326B88">
      <w:pPr>
        <w:rPr>
          <w:rFonts w:ascii="Times New Roman" w:hAnsi="Times New Roman" w:cs="Times New Roman"/>
          <w:sz w:val="24"/>
          <w:szCs w:val="24"/>
        </w:rPr>
      </w:pPr>
      <w:proofErr w:type="spellStart"/>
      <w:r w:rsidRPr="00326B88">
        <w:rPr>
          <w:rFonts w:ascii="Times New Roman" w:hAnsi="Times New Roman" w:cs="Times New Roman"/>
          <w:b/>
          <w:sz w:val="24"/>
          <w:szCs w:val="24"/>
        </w:rPr>
        <w:t>Informan</w:t>
      </w:r>
      <w:proofErr w:type="spellEnd"/>
      <w:r w:rsidRPr="00326B88">
        <w:rPr>
          <w:rFonts w:ascii="Times New Roman" w:hAnsi="Times New Roman" w:cs="Times New Roman"/>
          <w:b/>
          <w:sz w:val="24"/>
          <w:szCs w:val="24"/>
        </w:rPr>
        <w:t xml:space="preserve"> VI: Donatur Lazismu Kabupaten Mojokerto</w:t>
      </w:r>
    </w:p>
    <w:p w:rsidR="00326B88" w:rsidRPr="00326B88" w:rsidRDefault="00326B88" w:rsidP="00326B88">
      <w:pPr>
        <w:rPr>
          <w:rFonts w:ascii="Times New Roman" w:hAnsi="Times New Roman" w:cs="Times New Roman"/>
          <w:b/>
          <w:sz w:val="24"/>
          <w:szCs w:val="24"/>
        </w:rPr>
      </w:pPr>
      <w:r w:rsidRPr="00326B88">
        <w:rPr>
          <w:rFonts w:ascii="Times New Roman" w:hAnsi="Times New Roman" w:cs="Times New Roman"/>
          <w:b/>
          <w:sz w:val="24"/>
          <w:szCs w:val="24"/>
        </w:rPr>
        <w:t xml:space="preserve">Q1. </w:t>
      </w:r>
      <w:proofErr w:type="spellStart"/>
      <w:proofErr w:type="gramStart"/>
      <w:r w:rsidRPr="00326B88">
        <w:rPr>
          <w:rFonts w:ascii="Times New Roman" w:hAnsi="Times New Roman" w:cs="Times New Roman"/>
          <w:b/>
          <w:sz w:val="24"/>
          <w:szCs w:val="24"/>
        </w:rPr>
        <w:t>Apa</w:t>
      </w:r>
      <w:proofErr w:type="spellEnd"/>
      <w:proofErr w:type="gramEnd"/>
      <w:r w:rsidRPr="00326B88">
        <w:rPr>
          <w:rFonts w:ascii="Times New Roman" w:hAnsi="Times New Roman" w:cs="Times New Roman"/>
          <w:b/>
          <w:sz w:val="24"/>
          <w:szCs w:val="24"/>
        </w:rPr>
        <w:t xml:space="preserve"> yang </w:t>
      </w:r>
      <w:proofErr w:type="spellStart"/>
      <w:r w:rsidRPr="00326B88">
        <w:rPr>
          <w:rFonts w:ascii="Times New Roman" w:hAnsi="Times New Roman" w:cs="Times New Roman"/>
          <w:b/>
          <w:sz w:val="24"/>
          <w:szCs w:val="24"/>
        </w:rPr>
        <w:t>membuat</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tertarik </w:t>
      </w:r>
      <w:proofErr w:type="spellStart"/>
      <w:r w:rsidRPr="00326B88">
        <w:rPr>
          <w:rFonts w:ascii="Times New Roman" w:hAnsi="Times New Roman" w:cs="Times New Roman"/>
          <w:b/>
          <w:sz w:val="24"/>
          <w:szCs w:val="24"/>
        </w:rPr>
        <w:t>untuk</w:t>
      </w:r>
      <w:proofErr w:type="spellEnd"/>
      <w:r w:rsidRPr="00326B88">
        <w:rPr>
          <w:rFonts w:ascii="Times New Roman" w:hAnsi="Times New Roman" w:cs="Times New Roman"/>
          <w:b/>
          <w:sz w:val="24"/>
          <w:szCs w:val="24"/>
        </w:rPr>
        <w:t xml:space="preserve"> pertama kali </w:t>
      </w:r>
      <w:proofErr w:type="spellStart"/>
      <w:r w:rsidRPr="00326B88">
        <w:rPr>
          <w:rFonts w:ascii="Times New Roman" w:hAnsi="Times New Roman" w:cs="Times New Roman"/>
          <w:b/>
          <w:sz w:val="24"/>
          <w:szCs w:val="24"/>
        </w:rPr>
        <w:t>berdonasi</w:t>
      </w:r>
      <w:proofErr w:type="spellEnd"/>
      <w:r w:rsidRPr="00326B88">
        <w:rPr>
          <w:rFonts w:ascii="Times New Roman" w:hAnsi="Times New Roman" w:cs="Times New Roman"/>
          <w:b/>
          <w:sz w:val="24"/>
          <w:szCs w:val="24"/>
        </w:rPr>
        <w:t xml:space="preserve"> di Lazismu?</w:t>
      </w:r>
    </w:p>
    <w:p w:rsidR="00326B88" w:rsidRPr="00326B88" w:rsidRDefault="00326B88" w:rsidP="00326B88">
      <w:pPr>
        <w:rPr>
          <w:rFonts w:ascii="Times New Roman" w:hAnsi="Times New Roman" w:cs="Times New Roman"/>
          <w:sz w:val="24"/>
          <w:szCs w:val="24"/>
        </w:rPr>
      </w:pPr>
      <w:proofErr w:type="spellStart"/>
      <w:r w:rsidRPr="00326B88">
        <w:rPr>
          <w:rFonts w:ascii="Times New Roman" w:hAnsi="Times New Roman" w:cs="Times New Roman"/>
          <w:sz w:val="24"/>
          <w:szCs w:val="24"/>
        </w:rPr>
        <w:t>Awalnya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tertarik </w:t>
      </w:r>
      <w:proofErr w:type="spellStart"/>
      <w:r w:rsidRPr="00326B88">
        <w:rPr>
          <w:rFonts w:ascii="Times New Roman" w:hAnsi="Times New Roman" w:cs="Times New Roman"/>
          <w:sz w:val="24"/>
          <w:szCs w:val="24"/>
        </w:rPr>
        <w:t>karena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melihat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kegiatan</w:t>
      </w:r>
      <w:proofErr w:type="spellEnd"/>
      <w:r w:rsidRPr="00326B88">
        <w:rPr>
          <w:rFonts w:ascii="Times New Roman" w:hAnsi="Times New Roman" w:cs="Times New Roman"/>
          <w:sz w:val="24"/>
          <w:szCs w:val="24"/>
        </w:rPr>
        <w:t xml:space="preserve"> Lazismu di media sosial, terutama dokumentasi </w:t>
      </w:r>
      <w:proofErr w:type="spellStart"/>
      <w:r w:rsidRPr="00326B88">
        <w:rPr>
          <w:rFonts w:ascii="Times New Roman" w:hAnsi="Times New Roman" w:cs="Times New Roman"/>
          <w:sz w:val="24"/>
          <w:szCs w:val="24"/>
        </w:rPr>
        <w:t>penyaluran</w:t>
      </w:r>
      <w:proofErr w:type="spellEnd"/>
      <w:r w:rsidRPr="00326B88">
        <w:rPr>
          <w:rFonts w:ascii="Times New Roman" w:hAnsi="Times New Roman" w:cs="Times New Roman"/>
          <w:sz w:val="24"/>
          <w:szCs w:val="24"/>
        </w:rPr>
        <w:t xml:space="preserve"> bantuan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kegiatan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sosialnya</w:t>
      </w:r>
      <w:proofErr w:type="spellEnd"/>
      <w:r w:rsidRPr="00326B88">
        <w:rPr>
          <w:rFonts w:ascii="Times New Roman" w:hAnsi="Times New Roman" w:cs="Times New Roman"/>
          <w:sz w:val="24"/>
          <w:szCs w:val="24"/>
        </w:rPr>
        <w:t xml:space="preserve">. Dari situ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merasa bahwa Lazismu cukup </w:t>
      </w:r>
      <w:proofErr w:type="spellStart"/>
      <w:r w:rsidRPr="00326B88">
        <w:rPr>
          <w:rFonts w:ascii="Times New Roman" w:hAnsi="Times New Roman" w:cs="Times New Roman"/>
          <w:sz w:val="24"/>
          <w:szCs w:val="24"/>
        </w:rPr>
        <w:t>aktif</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nyata</w:t>
      </w:r>
      <w:proofErr w:type="spellEnd"/>
      <w:r w:rsidRPr="00326B88">
        <w:rPr>
          <w:rFonts w:ascii="Times New Roman" w:hAnsi="Times New Roman" w:cs="Times New Roman"/>
          <w:sz w:val="24"/>
          <w:szCs w:val="24"/>
        </w:rPr>
        <w:t xml:space="preserve"> dalam membantu </w:t>
      </w:r>
      <w:proofErr w:type="spellStart"/>
      <w:r w:rsidRPr="00326B88">
        <w:rPr>
          <w:rFonts w:ascii="Times New Roman" w:hAnsi="Times New Roman" w:cs="Times New Roman"/>
          <w:sz w:val="24"/>
          <w:szCs w:val="24"/>
        </w:rPr>
        <w:t>masyarakat</w:t>
      </w:r>
      <w:proofErr w:type="spellEnd"/>
      <w:r w:rsidRPr="00326B88">
        <w:rPr>
          <w:rFonts w:ascii="Times New Roman" w:hAnsi="Times New Roman" w:cs="Times New Roman"/>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Q2. </w:t>
      </w:r>
      <w:proofErr w:type="spellStart"/>
      <w:r w:rsidRPr="00326B88">
        <w:rPr>
          <w:rFonts w:ascii="Times New Roman" w:hAnsi="Times New Roman" w:cs="Times New Roman"/>
          <w:b/>
          <w:sz w:val="24"/>
          <w:szCs w:val="24"/>
        </w:rPr>
        <w:t>Bagaimana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menilai</w:t>
      </w:r>
      <w:proofErr w:type="spellEnd"/>
      <w:r w:rsidRPr="00326B88">
        <w:rPr>
          <w:rFonts w:ascii="Times New Roman" w:hAnsi="Times New Roman" w:cs="Times New Roman"/>
          <w:b/>
          <w:sz w:val="24"/>
          <w:szCs w:val="24"/>
        </w:rPr>
        <w:t xml:space="preserve"> informasi yang </w:t>
      </w:r>
      <w:proofErr w:type="spellStart"/>
      <w:r w:rsidRPr="00326B88">
        <w:rPr>
          <w:rFonts w:ascii="Times New Roman" w:hAnsi="Times New Roman" w:cs="Times New Roman"/>
          <w:b/>
          <w:sz w:val="24"/>
          <w:szCs w:val="24"/>
        </w:rPr>
        <w:t>diberikan</w:t>
      </w:r>
      <w:proofErr w:type="spellEnd"/>
      <w:r w:rsidRPr="00326B88">
        <w:rPr>
          <w:rFonts w:ascii="Times New Roman" w:hAnsi="Times New Roman" w:cs="Times New Roman"/>
          <w:b/>
          <w:sz w:val="24"/>
          <w:szCs w:val="24"/>
        </w:rPr>
        <w:t xml:space="preserve"> Lazismu terkait zakat </w:t>
      </w:r>
      <w:proofErr w:type="spellStart"/>
      <w:r w:rsidRPr="00326B88">
        <w:rPr>
          <w:rFonts w:ascii="Times New Roman" w:hAnsi="Times New Roman" w:cs="Times New Roman"/>
          <w:b/>
          <w:sz w:val="24"/>
          <w:szCs w:val="24"/>
        </w:rPr>
        <w:t>dan</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programnya</w:t>
      </w:r>
      <w:proofErr w:type="spellEnd"/>
      <w:r w:rsidRPr="00326B88">
        <w:rPr>
          <w:rFonts w:ascii="Times New Roman" w:hAnsi="Times New Roman" w:cs="Times New Roman"/>
          <w:b/>
          <w:sz w:val="24"/>
          <w:szCs w:val="24"/>
        </w:rPr>
        <w:t>?</w:t>
      </w:r>
    </w:p>
    <w:p w:rsidR="00326B88" w:rsidRPr="00326B88" w:rsidRDefault="00326B88" w:rsidP="00326B88">
      <w:pPr>
        <w:rPr>
          <w:rFonts w:ascii="Times New Roman" w:hAnsi="Times New Roman" w:cs="Times New Roman"/>
          <w:sz w:val="24"/>
          <w:szCs w:val="24"/>
        </w:rPr>
      </w:pPr>
      <w:proofErr w:type="spellStart"/>
      <w:r w:rsidRPr="00326B88">
        <w:rPr>
          <w:rFonts w:ascii="Times New Roman" w:hAnsi="Times New Roman" w:cs="Times New Roman"/>
          <w:sz w:val="24"/>
          <w:szCs w:val="24"/>
        </w:rPr>
        <w:t>Informasinya</w:t>
      </w:r>
      <w:proofErr w:type="spellEnd"/>
      <w:r w:rsidRPr="00326B88">
        <w:rPr>
          <w:rFonts w:ascii="Times New Roman" w:hAnsi="Times New Roman" w:cs="Times New Roman"/>
          <w:sz w:val="24"/>
          <w:szCs w:val="24"/>
        </w:rPr>
        <w:t xml:space="preserve"> cukup jelas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mudah</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dipahami</w:t>
      </w:r>
      <w:proofErr w:type="spellEnd"/>
      <w:r w:rsidRPr="00326B88">
        <w:rPr>
          <w:rFonts w:ascii="Times New Roman" w:hAnsi="Times New Roman" w:cs="Times New Roman"/>
          <w:sz w:val="24"/>
          <w:szCs w:val="24"/>
        </w:rPr>
        <w:t xml:space="preserve">, terutama melalui </w:t>
      </w:r>
      <w:proofErr w:type="spellStart"/>
      <w:r w:rsidRPr="00326B88">
        <w:rPr>
          <w:rFonts w:ascii="Times New Roman" w:hAnsi="Times New Roman" w:cs="Times New Roman"/>
          <w:sz w:val="24"/>
          <w:szCs w:val="24"/>
        </w:rPr>
        <w:t>Instagram</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WhatsApp</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bisa </w:t>
      </w:r>
      <w:proofErr w:type="spellStart"/>
      <w:r w:rsidRPr="00326B88">
        <w:rPr>
          <w:rFonts w:ascii="Times New Roman" w:hAnsi="Times New Roman" w:cs="Times New Roman"/>
          <w:sz w:val="24"/>
          <w:szCs w:val="24"/>
        </w:rPr>
        <w:t>melihat</w:t>
      </w:r>
      <w:proofErr w:type="spellEnd"/>
      <w:r w:rsidRPr="00326B88">
        <w:rPr>
          <w:rFonts w:ascii="Times New Roman" w:hAnsi="Times New Roman" w:cs="Times New Roman"/>
          <w:sz w:val="24"/>
          <w:szCs w:val="24"/>
        </w:rPr>
        <w:t xml:space="preserve"> program </w:t>
      </w:r>
      <w:proofErr w:type="spellStart"/>
      <w:proofErr w:type="gramStart"/>
      <w:r w:rsidRPr="00326B88">
        <w:rPr>
          <w:rFonts w:ascii="Times New Roman" w:hAnsi="Times New Roman" w:cs="Times New Roman"/>
          <w:sz w:val="24"/>
          <w:szCs w:val="24"/>
        </w:rPr>
        <w:t>apa</w:t>
      </w:r>
      <w:proofErr w:type="spellEnd"/>
      <w:proofErr w:type="gram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saja</w:t>
      </w:r>
      <w:proofErr w:type="spellEnd"/>
      <w:r w:rsidRPr="00326B88">
        <w:rPr>
          <w:rFonts w:ascii="Times New Roman" w:hAnsi="Times New Roman" w:cs="Times New Roman"/>
          <w:sz w:val="24"/>
          <w:szCs w:val="24"/>
        </w:rPr>
        <w:t xml:space="preserve"> yang </w:t>
      </w:r>
      <w:proofErr w:type="spellStart"/>
      <w:r w:rsidRPr="00326B88">
        <w:rPr>
          <w:rFonts w:ascii="Times New Roman" w:hAnsi="Times New Roman" w:cs="Times New Roman"/>
          <w:sz w:val="24"/>
          <w:szCs w:val="24"/>
        </w:rPr>
        <w:t>dijalankan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bagaimana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dana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disalurkan</w:t>
      </w:r>
      <w:proofErr w:type="spellEnd"/>
      <w:r w:rsidRPr="00326B88">
        <w:rPr>
          <w:rFonts w:ascii="Times New Roman" w:hAnsi="Times New Roman" w:cs="Times New Roman"/>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Q3. </w:t>
      </w:r>
      <w:proofErr w:type="spellStart"/>
      <w:proofErr w:type="gramStart"/>
      <w:r w:rsidRPr="00326B88">
        <w:rPr>
          <w:rFonts w:ascii="Times New Roman" w:hAnsi="Times New Roman" w:cs="Times New Roman"/>
          <w:b/>
          <w:sz w:val="24"/>
          <w:szCs w:val="24"/>
        </w:rPr>
        <w:t>Apa</w:t>
      </w:r>
      <w:proofErr w:type="spellEnd"/>
      <w:proofErr w:type="gramEnd"/>
      <w:r w:rsidRPr="00326B88">
        <w:rPr>
          <w:rFonts w:ascii="Times New Roman" w:hAnsi="Times New Roman" w:cs="Times New Roman"/>
          <w:b/>
          <w:sz w:val="24"/>
          <w:szCs w:val="24"/>
        </w:rPr>
        <w:t xml:space="preserve"> yang </w:t>
      </w:r>
      <w:proofErr w:type="spellStart"/>
      <w:r w:rsidRPr="00326B88">
        <w:rPr>
          <w:rFonts w:ascii="Times New Roman" w:hAnsi="Times New Roman" w:cs="Times New Roman"/>
          <w:b/>
          <w:sz w:val="24"/>
          <w:szCs w:val="24"/>
        </w:rPr>
        <w:t>membuat</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yakin</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atau</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percaya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untuk</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menyalurkan</w:t>
      </w:r>
      <w:proofErr w:type="spellEnd"/>
      <w:r w:rsidRPr="00326B88">
        <w:rPr>
          <w:rFonts w:ascii="Times New Roman" w:hAnsi="Times New Roman" w:cs="Times New Roman"/>
          <w:b/>
          <w:sz w:val="24"/>
          <w:szCs w:val="24"/>
        </w:rPr>
        <w:t xml:space="preserve"> zakat melalui Lazismu?</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sz w:val="24"/>
          <w:szCs w:val="24"/>
        </w:rPr>
        <w:t xml:space="preserve">Yang </w:t>
      </w:r>
      <w:proofErr w:type="spellStart"/>
      <w:r w:rsidRPr="00326B88">
        <w:rPr>
          <w:rFonts w:ascii="Times New Roman" w:hAnsi="Times New Roman" w:cs="Times New Roman"/>
          <w:sz w:val="24"/>
          <w:szCs w:val="24"/>
        </w:rPr>
        <w:t>membuat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yakin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adalah</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transparansi</w:t>
      </w:r>
      <w:proofErr w:type="spellEnd"/>
      <w:r w:rsidRPr="00326B88">
        <w:rPr>
          <w:rFonts w:ascii="Times New Roman" w:hAnsi="Times New Roman" w:cs="Times New Roman"/>
          <w:sz w:val="24"/>
          <w:szCs w:val="24"/>
        </w:rPr>
        <w:t xml:space="preserve">. Lazismu </w:t>
      </w:r>
      <w:proofErr w:type="spellStart"/>
      <w:r w:rsidRPr="00326B88">
        <w:rPr>
          <w:rFonts w:ascii="Times New Roman" w:hAnsi="Times New Roman" w:cs="Times New Roman"/>
          <w:sz w:val="24"/>
          <w:szCs w:val="24"/>
        </w:rPr>
        <w:t>sering</w:t>
      </w:r>
      <w:proofErr w:type="spellEnd"/>
      <w:r w:rsidRPr="00326B88">
        <w:rPr>
          <w:rFonts w:ascii="Times New Roman" w:hAnsi="Times New Roman" w:cs="Times New Roman"/>
          <w:sz w:val="24"/>
          <w:szCs w:val="24"/>
        </w:rPr>
        <w:t xml:space="preserve"> memberikan laporan, baik </w:t>
      </w:r>
      <w:proofErr w:type="spellStart"/>
      <w:r w:rsidRPr="00326B88">
        <w:rPr>
          <w:rFonts w:ascii="Times New Roman" w:hAnsi="Times New Roman" w:cs="Times New Roman"/>
          <w:sz w:val="24"/>
          <w:szCs w:val="24"/>
        </w:rPr>
        <w:t>berupa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bukti</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pembayaran</w:t>
      </w:r>
      <w:proofErr w:type="spellEnd"/>
      <w:r w:rsidRPr="00326B88">
        <w:rPr>
          <w:rFonts w:ascii="Times New Roman" w:hAnsi="Times New Roman" w:cs="Times New Roman"/>
          <w:sz w:val="24"/>
          <w:szCs w:val="24"/>
        </w:rPr>
        <w:t xml:space="preserve"> maupun dokumentasi </w:t>
      </w:r>
      <w:proofErr w:type="spellStart"/>
      <w:r w:rsidRPr="00326B88">
        <w:rPr>
          <w:rFonts w:ascii="Times New Roman" w:hAnsi="Times New Roman" w:cs="Times New Roman"/>
          <w:sz w:val="24"/>
          <w:szCs w:val="24"/>
        </w:rPr>
        <w:t>penyaluran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Itu</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membuat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percaya</w:t>
      </w:r>
      <w:proofErr w:type="spellEnd"/>
      <w:r w:rsidRPr="00326B88">
        <w:rPr>
          <w:rFonts w:ascii="Times New Roman" w:hAnsi="Times New Roman" w:cs="Times New Roman"/>
          <w:sz w:val="24"/>
          <w:szCs w:val="24"/>
        </w:rPr>
        <w:t xml:space="preserve"> bahwa </w:t>
      </w:r>
      <w:proofErr w:type="spellStart"/>
      <w:proofErr w:type="gramStart"/>
      <w:r w:rsidRPr="00326B88">
        <w:rPr>
          <w:rFonts w:ascii="Times New Roman" w:hAnsi="Times New Roman" w:cs="Times New Roman"/>
          <w:sz w:val="24"/>
          <w:szCs w:val="24"/>
        </w:rPr>
        <w:t>dana</w:t>
      </w:r>
      <w:proofErr w:type="spellEnd"/>
      <w:proofErr w:type="gramEnd"/>
      <w:r w:rsidRPr="00326B88">
        <w:rPr>
          <w:rFonts w:ascii="Times New Roman" w:hAnsi="Times New Roman" w:cs="Times New Roman"/>
          <w:sz w:val="24"/>
          <w:szCs w:val="24"/>
        </w:rPr>
        <w:t xml:space="preserve"> yang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berikan</w:t>
      </w:r>
      <w:proofErr w:type="spellEnd"/>
      <w:r w:rsidRPr="00326B88">
        <w:rPr>
          <w:rFonts w:ascii="Times New Roman" w:hAnsi="Times New Roman" w:cs="Times New Roman"/>
          <w:sz w:val="24"/>
          <w:szCs w:val="24"/>
        </w:rPr>
        <w:t xml:space="preserve"> digunakan </w:t>
      </w:r>
      <w:proofErr w:type="spellStart"/>
      <w:r w:rsidRPr="00326B88">
        <w:rPr>
          <w:rFonts w:ascii="Times New Roman" w:hAnsi="Times New Roman" w:cs="Times New Roman"/>
          <w:sz w:val="24"/>
          <w:szCs w:val="24"/>
        </w:rPr>
        <w:t>dengan</w:t>
      </w:r>
      <w:proofErr w:type="spellEnd"/>
      <w:r w:rsidRPr="00326B88">
        <w:rPr>
          <w:rFonts w:ascii="Times New Roman" w:hAnsi="Times New Roman" w:cs="Times New Roman"/>
          <w:sz w:val="24"/>
          <w:szCs w:val="24"/>
        </w:rPr>
        <w:t xml:space="preserve"> baik.</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Q4. Apakah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pernah </w:t>
      </w:r>
      <w:proofErr w:type="spellStart"/>
      <w:r w:rsidRPr="00326B88">
        <w:rPr>
          <w:rFonts w:ascii="Times New Roman" w:hAnsi="Times New Roman" w:cs="Times New Roman"/>
          <w:b/>
          <w:sz w:val="24"/>
          <w:szCs w:val="24"/>
        </w:rPr>
        <w:t>terlibat</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langsung</w:t>
      </w:r>
      <w:proofErr w:type="spellEnd"/>
      <w:r w:rsidRPr="00326B88">
        <w:rPr>
          <w:rFonts w:ascii="Times New Roman" w:hAnsi="Times New Roman" w:cs="Times New Roman"/>
          <w:b/>
          <w:sz w:val="24"/>
          <w:szCs w:val="24"/>
        </w:rPr>
        <w:t xml:space="preserve"> dalam </w:t>
      </w:r>
      <w:proofErr w:type="spellStart"/>
      <w:r w:rsidRPr="00326B88">
        <w:rPr>
          <w:rFonts w:ascii="Times New Roman" w:hAnsi="Times New Roman" w:cs="Times New Roman"/>
          <w:b/>
          <w:sz w:val="24"/>
          <w:szCs w:val="24"/>
        </w:rPr>
        <w:t>kegiatan</w:t>
      </w:r>
      <w:proofErr w:type="spellEnd"/>
      <w:r w:rsidRPr="00326B88">
        <w:rPr>
          <w:rFonts w:ascii="Times New Roman" w:hAnsi="Times New Roman" w:cs="Times New Roman"/>
          <w:b/>
          <w:sz w:val="24"/>
          <w:szCs w:val="24"/>
        </w:rPr>
        <w:t xml:space="preserve"> Lazismu? Jika iya, </w:t>
      </w:r>
      <w:proofErr w:type="spellStart"/>
      <w:r w:rsidRPr="00326B88">
        <w:rPr>
          <w:rFonts w:ascii="Times New Roman" w:hAnsi="Times New Roman" w:cs="Times New Roman"/>
          <w:b/>
          <w:sz w:val="24"/>
          <w:szCs w:val="24"/>
        </w:rPr>
        <w:t>bagaimana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pengaruhnya</w:t>
      </w:r>
      <w:proofErr w:type="spellEnd"/>
      <w:r w:rsidRPr="00326B88">
        <w:rPr>
          <w:rFonts w:ascii="Times New Roman" w:hAnsi="Times New Roman" w:cs="Times New Roman"/>
          <w:b/>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sz w:val="24"/>
          <w:szCs w:val="24"/>
        </w:rPr>
        <w:t xml:space="preserve">Iya,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pernah ikut </w:t>
      </w:r>
      <w:proofErr w:type="spellStart"/>
      <w:r w:rsidRPr="00326B88">
        <w:rPr>
          <w:rFonts w:ascii="Times New Roman" w:hAnsi="Times New Roman" w:cs="Times New Roman"/>
          <w:sz w:val="24"/>
          <w:szCs w:val="24"/>
        </w:rPr>
        <w:t>kegiatan</w:t>
      </w:r>
      <w:proofErr w:type="spellEnd"/>
      <w:r w:rsidRPr="00326B88">
        <w:rPr>
          <w:rFonts w:ascii="Times New Roman" w:hAnsi="Times New Roman" w:cs="Times New Roman"/>
          <w:sz w:val="24"/>
          <w:szCs w:val="24"/>
        </w:rPr>
        <w:t xml:space="preserve"> sosial. Setelah </w:t>
      </w:r>
      <w:proofErr w:type="spellStart"/>
      <w:r w:rsidRPr="00326B88">
        <w:rPr>
          <w:rFonts w:ascii="Times New Roman" w:hAnsi="Times New Roman" w:cs="Times New Roman"/>
          <w:sz w:val="24"/>
          <w:szCs w:val="24"/>
        </w:rPr>
        <w:t>melihat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langsung</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kondisi</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penerima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manfaat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jadi lebih </w:t>
      </w:r>
      <w:proofErr w:type="spellStart"/>
      <w:r w:rsidRPr="00326B88">
        <w:rPr>
          <w:rFonts w:ascii="Times New Roman" w:hAnsi="Times New Roman" w:cs="Times New Roman"/>
          <w:sz w:val="24"/>
          <w:szCs w:val="24"/>
        </w:rPr>
        <w:t>tersentuh</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merasa </w:t>
      </w:r>
      <w:proofErr w:type="spellStart"/>
      <w:r w:rsidRPr="00326B88">
        <w:rPr>
          <w:rFonts w:ascii="Times New Roman" w:hAnsi="Times New Roman" w:cs="Times New Roman"/>
          <w:sz w:val="24"/>
          <w:szCs w:val="24"/>
        </w:rPr>
        <w:t>ingin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terus</w:t>
      </w:r>
      <w:proofErr w:type="spellEnd"/>
      <w:r w:rsidRPr="00326B88">
        <w:rPr>
          <w:rFonts w:ascii="Times New Roman" w:hAnsi="Times New Roman" w:cs="Times New Roman"/>
          <w:sz w:val="24"/>
          <w:szCs w:val="24"/>
        </w:rPr>
        <w:t xml:space="preserve"> membantu. </w:t>
      </w:r>
      <w:proofErr w:type="spellStart"/>
      <w:r w:rsidRPr="00326B88">
        <w:rPr>
          <w:rFonts w:ascii="Times New Roman" w:hAnsi="Times New Roman" w:cs="Times New Roman"/>
          <w:sz w:val="24"/>
          <w:szCs w:val="24"/>
        </w:rPr>
        <w:t>Itu</w:t>
      </w:r>
      <w:proofErr w:type="spellEnd"/>
      <w:r w:rsidRPr="00326B88">
        <w:rPr>
          <w:rFonts w:ascii="Times New Roman" w:hAnsi="Times New Roman" w:cs="Times New Roman"/>
          <w:sz w:val="24"/>
          <w:szCs w:val="24"/>
        </w:rPr>
        <w:t xml:space="preserve"> cukup </w:t>
      </w:r>
      <w:proofErr w:type="spellStart"/>
      <w:r w:rsidRPr="00326B88">
        <w:rPr>
          <w:rFonts w:ascii="Times New Roman" w:hAnsi="Times New Roman" w:cs="Times New Roman"/>
          <w:sz w:val="24"/>
          <w:szCs w:val="24"/>
        </w:rPr>
        <w:t>berpengaruh</w:t>
      </w:r>
      <w:proofErr w:type="spellEnd"/>
      <w:r w:rsidRPr="00326B88">
        <w:rPr>
          <w:rFonts w:ascii="Times New Roman" w:hAnsi="Times New Roman" w:cs="Times New Roman"/>
          <w:sz w:val="24"/>
          <w:szCs w:val="24"/>
        </w:rPr>
        <w:t xml:space="preserve"> terhadap </w:t>
      </w:r>
      <w:proofErr w:type="spellStart"/>
      <w:r w:rsidRPr="00326B88">
        <w:rPr>
          <w:rFonts w:ascii="Times New Roman" w:hAnsi="Times New Roman" w:cs="Times New Roman"/>
          <w:sz w:val="24"/>
          <w:szCs w:val="24"/>
        </w:rPr>
        <w:t>keinginan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untuk</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berdonasi</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lagi</w:t>
      </w:r>
      <w:proofErr w:type="spellEnd"/>
      <w:r w:rsidRPr="00326B88">
        <w:rPr>
          <w:rFonts w:ascii="Times New Roman" w:hAnsi="Times New Roman" w:cs="Times New Roman"/>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Q5. </w:t>
      </w:r>
      <w:proofErr w:type="spellStart"/>
      <w:proofErr w:type="gramStart"/>
      <w:r w:rsidRPr="00326B88">
        <w:rPr>
          <w:rFonts w:ascii="Times New Roman" w:hAnsi="Times New Roman" w:cs="Times New Roman"/>
          <w:b/>
          <w:sz w:val="24"/>
          <w:szCs w:val="24"/>
        </w:rPr>
        <w:t>Apa</w:t>
      </w:r>
      <w:proofErr w:type="spellEnd"/>
      <w:proofErr w:type="gramEnd"/>
      <w:r w:rsidRPr="00326B88">
        <w:rPr>
          <w:rFonts w:ascii="Times New Roman" w:hAnsi="Times New Roman" w:cs="Times New Roman"/>
          <w:b/>
          <w:sz w:val="24"/>
          <w:szCs w:val="24"/>
        </w:rPr>
        <w:t xml:space="preserve"> yang biasanya </w:t>
      </w:r>
      <w:proofErr w:type="spellStart"/>
      <w:r w:rsidRPr="00326B88">
        <w:rPr>
          <w:rFonts w:ascii="Times New Roman" w:hAnsi="Times New Roman" w:cs="Times New Roman"/>
          <w:b/>
          <w:sz w:val="24"/>
          <w:szCs w:val="24"/>
        </w:rPr>
        <w:t>mendorong</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untuk</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berzakat</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atau</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berdonasi</w:t>
      </w:r>
      <w:proofErr w:type="spellEnd"/>
      <w:r w:rsidRPr="00326B88">
        <w:rPr>
          <w:rFonts w:ascii="Times New Roman" w:hAnsi="Times New Roman" w:cs="Times New Roman"/>
          <w:b/>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sz w:val="24"/>
          <w:szCs w:val="24"/>
        </w:rPr>
        <w:lastRenderedPageBreak/>
        <w:t xml:space="preserve">Biasanya </w:t>
      </w:r>
      <w:proofErr w:type="spellStart"/>
      <w:r w:rsidRPr="00326B88">
        <w:rPr>
          <w:rFonts w:ascii="Times New Roman" w:hAnsi="Times New Roman" w:cs="Times New Roman"/>
          <w:sz w:val="24"/>
          <w:szCs w:val="24"/>
        </w:rPr>
        <w:t>karena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faktor</w:t>
      </w:r>
      <w:proofErr w:type="spellEnd"/>
      <w:r w:rsidRPr="00326B88">
        <w:rPr>
          <w:rFonts w:ascii="Times New Roman" w:hAnsi="Times New Roman" w:cs="Times New Roman"/>
          <w:sz w:val="24"/>
          <w:szCs w:val="24"/>
        </w:rPr>
        <w:t xml:space="preserve"> momentum, seperti bulan </w:t>
      </w:r>
      <w:proofErr w:type="spellStart"/>
      <w:r w:rsidRPr="00326B88">
        <w:rPr>
          <w:rFonts w:ascii="Times New Roman" w:hAnsi="Times New Roman" w:cs="Times New Roman"/>
          <w:sz w:val="24"/>
          <w:szCs w:val="24"/>
        </w:rPr>
        <w:t>Ramadhan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atau</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ketika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ada</w:t>
      </w:r>
      <w:proofErr w:type="spellEnd"/>
      <w:r w:rsidRPr="00326B88">
        <w:rPr>
          <w:rFonts w:ascii="Times New Roman" w:hAnsi="Times New Roman" w:cs="Times New Roman"/>
          <w:sz w:val="24"/>
          <w:szCs w:val="24"/>
        </w:rPr>
        <w:t xml:space="preserve"> program sosial </w:t>
      </w:r>
      <w:proofErr w:type="spellStart"/>
      <w:r w:rsidRPr="00326B88">
        <w:rPr>
          <w:rFonts w:ascii="Times New Roman" w:hAnsi="Times New Roman" w:cs="Times New Roman"/>
          <w:sz w:val="24"/>
          <w:szCs w:val="24"/>
        </w:rPr>
        <w:t>tertentu</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Selain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itu</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juga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karena</w:t>
      </w:r>
      <w:proofErr w:type="spellEnd"/>
      <w:r w:rsidRPr="00326B88">
        <w:rPr>
          <w:rFonts w:ascii="Times New Roman" w:hAnsi="Times New Roman" w:cs="Times New Roman"/>
          <w:sz w:val="24"/>
          <w:szCs w:val="24"/>
        </w:rPr>
        <w:t xml:space="preserve"> rasa </w:t>
      </w:r>
      <w:proofErr w:type="spellStart"/>
      <w:r w:rsidRPr="00326B88">
        <w:rPr>
          <w:rFonts w:ascii="Times New Roman" w:hAnsi="Times New Roman" w:cs="Times New Roman"/>
          <w:sz w:val="24"/>
          <w:szCs w:val="24"/>
        </w:rPr>
        <w:t>empati</w:t>
      </w:r>
      <w:proofErr w:type="spellEnd"/>
      <w:r w:rsidRPr="00326B88">
        <w:rPr>
          <w:rFonts w:ascii="Times New Roman" w:hAnsi="Times New Roman" w:cs="Times New Roman"/>
          <w:sz w:val="24"/>
          <w:szCs w:val="24"/>
        </w:rPr>
        <w:t xml:space="preserve"> setelah </w:t>
      </w:r>
      <w:proofErr w:type="spellStart"/>
      <w:r w:rsidRPr="00326B88">
        <w:rPr>
          <w:rFonts w:ascii="Times New Roman" w:hAnsi="Times New Roman" w:cs="Times New Roman"/>
          <w:sz w:val="24"/>
          <w:szCs w:val="24"/>
        </w:rPr>
        <w:t>melihat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kondisi</w:t>
      </w:r>
      <w:proofErr w:type="spellEnd"/>
      <w:r w:rsidRPr="00326B88">
        <w:rPr>
          <w:rFonts w:ascii="Times New Roman" w:hAnsi="Times New Roman" w:cs="Times New Roman"/>
          <w:sz w:val="24"/>
          <w:szCs w:val="24"/>
        </w:rPr>
        <w:t xml:space="preserve"> orang yang </w:t>
      </w:r>
      <w:proofErr w:type="spellStart"/>
      <w:r w:rsidRPr="00326B88">
        <w:rPr>
          <w:rFonts w:ascii="Times New Roman" w:hAnsi="Times New Roman" w:cs="Times New Roman"/>
          <w:sz w:val="24"/>
          <w:szCs w:val="24"/>
        </w:rPr>
        <w:t>membutuhkan</w:t>
      </w:r>
      <w:proofErr w:type="spellEnd"/>
      <w:r w:rsidRPr="00326B88">
        <w:rPr>
          <w:rFonts w:ascii="Times New Roman" w:hAnsi="Times New Roman" w:cs="Times New Roman"/>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Q6. Apakah </w:t>
      </w:r>
      <w:proofErr w:type="spellStart"/>
      <w:r w:rsidRPr="00326B88">
        <w:rPr>
          <w:rFonts w:ascii="Times New Roman" w:hAnsi="Times New Roman" w:cs="Times New Roman"/>
          <w:b/>
          <w:sz w:val="24"/>
          <w:szCs w:val="24"/>
        </w:rPr>
        <w:t>kemudahan</w:t>
      </w:r>
      <w:proofErr w:type="spellEnd"/>
      <w:r w:rsidRPr="00326B88">
        <w:rPr>
          <w:rFonts w:ascii="Times New Roman" w:hAnsi="Times New Roman" w:cs="Times New Roman"/>
          <w:b/>
          <w:sz w:val="24"/>
          <w:szCs w:val="24"/>
        </w:rPr>
        <w:t xml:space="preserve"> layanan Lazismu </w:t>
      </w:r>
      <w:proofErr w:type="spellStart"/>
      <w:r w:rsidRPr="00326B88">
        <w:rPr>
          <w:rFonts w:ascii="Times New Roman" w:hAnsi="Times New Roman" w:cs="Times New Roman"/>
          <w:b/>
          <w:sz w:val="24"/>
          <w:szCs w:val="24"/>
        </w:rPr>
        <w:t>mempengaruhi</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keputusan</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untuk</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berdonasi</w:t>
      </w:r>
      <w:proofErr w:type="spellEnd"/>
      <w:r w:rsidRPr="00326B88">
        <w:rPr>
          <w:rFonts w:ascii="Times New Roman" w:hAnsi="Times New Roman" w:cs="Times New Roman"/>
          <w:b/>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sz w:val="24"/>
          <w:szCs w:val="24"/>
        </w:rPr>
        <w:t xml:space="preserve">Iya, </w:t>
      </w:r>
      <w:proofErr w:type="spellStart"/>
      <w:r w:rsidRPr="00326B88">
        <w:rPr>
          <w:rFonts w:ascii="Times New Roman" w:hAnsi="Times New Roman" w:cs="Times New Roman"/>
          <w:sz w:val="24"/>
          <w:szCs w:val="24"/>
        </w:rPr>
        <w:t>sangat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mempengaruhi</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Karena</w:t>
      </w:r>
      <w:proofErr w:type="spellEnd"/>
      <w:r w:rsidRPr="00326B88">
        <w:rPr>
          <w:rFonts w:ascii="Times New Roman" w:hAnsi="Times New Roman" w:cs="Times New Roman"/>
          <w:sz w:val="24"/>
          <w:szCs w:val="24"/>
        </w:rPr>
        <w:t xml:space="preserve"> sekarang bisa transfer </w:t>
      </w:r>
      <w:proofErr w:type="spellStart"/>
      <w:r w:rsidRPr="00326B88">
        <w:rPr>
          <w:rFonts w:ascii="Times New Roman" w:hAnsi="Times New Roman" w:cs="Times New Roman"/>
          <w:sz w:val="24"/>
          <w:szCs w:val="24"/>
        </w:rPr>
        <w:t>atau</w:t>
      </w:r>
      <w:proofErr w:type="spellEnd"/>
      <w:r w:rsidRPr="00326B88">
        <w:rPr>
          <w:rFonts w:ascii="Times New Roman" w:hAnsi="Times New Roman" w:cs="Times New Roman"/>
          <w:sz w:val="24"/>
          <w:szCs w:val="24"/>
        </w:rPr>
        <w:t xml:space="preserve"> bahkan </w:t>
      </w:r>
      <w:proofErr w:type="spellStart"/>
      <w:r w:rsidRPr="00326B88">
        <w:rPr>
          <w:rFonts w:ascii="Times New Roman" w:hAnsi="Times New Roman" w:cs="Times New Roman"/>
          <w:sz w:val="24"/>
          <w:szCs w:val="24"/>
        </w:rPr>
        <w:t>dijemput</w:t>
      </w:r>
      <w:proofErr w:type="spellEnd"/>
      <w:r w:rsidRPr="00326B88">
        <w:rPr>
          <w:rFonts w:ascii="Times New Roman" w:hAnsi="Times New Roman" w:cs="Times New Roman"/>
          <w:sz w:val="24"/>
          <w:szCs w:val="24"/>
        </w:rPr>
        <w:t xml:space="preserve">, jadi lebih </w:t>
      </w:r>
      <w:proofErr w:type="spellStart"/>
      <w:r w:rsidRPr="00326B88">
        <w:rPr>
          <w:rFonts w:ascii="Times New Roman" w:hAnsi="Times New Roman" w:cs="Times New Roman"/>
          <w:sz w:val="24"/>
          <w:szCs w:val="24"/>
        </w:rPr>
        <w:t>praktis</w:t>
      </w:r>
      <w:proofErr w:type="spellEnd"/>
      <w:r w:rsidRPr="00326B88">
        <w:rPr>
          <w:rFonts w:ascii="Times New Roman" w:hAnsi="Times New Roman" w:cs="Times New Roman"/>
          <w:sz w:val="24"/>
          <w:szCs w:val="24"/>
        </w:rPr>
        <w:t xml:space="preserve">. Tidak perlu repot, jadi lebih </w:t>
      </w:r>
      <w:proofErr w:type="spellStart"/>
      <w:r w:rsidRPr="00326B88">
        <w:rPr>
          <w:rFonts w:ascii="Times New Roman" w:hAnsi="Times New Roman" w:cs="Times New Roman"/>
          <w:sz w:val="24"/>
          <w:szCs w:val="24"/>
        </w:rPr>
        <w:t>cepat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untuk</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memutuskan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berdonasi</w:t>
      </w:r>
      <w:proofErr w:type="spellEnd"/>
      <w:r w:rsidRPr="00326B88">
        <w:rPr>
          <w:rFonts w:ascii="Times New Roman" w:hAnsi="Times New Roman" w:cs="Times New Roman"/>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Q7. Apakah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rutin</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berdonasi</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atau</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hanya</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pada</w:t>
      </w:r>
      <w:proofErr w:type="spellEnd"/>
      <w:r w:rsidRPr="00326B88">
        <w:rPr>
          <w:rFonts w:ascii="Times New Roman" w:hAnsi="Times New Roman" w:cs="Times New Roman"/>
          <w:b/>
          <w:sz w:val="24"/>
          <w:szCs w:val="24"/>
        </w:rPr>
        <w:t xml:space="preserve"> waktu </w:t>
      </w:r>
      <w:proofErr w:type="spellStart"/>
      <w:r w:rsidRPr="00326B88">
        <w:rPr>
          <w:rFonts w:ascii="Times New Roman" w:hAnsi="Times New Roman" w:cs="Times New Roman"/>
          <w:b/>
          <w:sz w:val="24"/>
          <w:szCs w:val="24"/>
        </w:rPr>
        <w:t>tertentu</w:t>
      </w:r>
      <w:proofErr w:type="spellEnd"/>
      <w:r w:rsidRPr="00326B88">
        <w:rPr>
          <w:rFonts w:ascii="Times New Roman" w:hAnsi="Times New Roman" w:cs="Times New Roman"/>
          <w:b/>
          <w:sz w:val="24"/>
          <w:szCs w:val="24"/>
        </w:rPr>
        <w:t>?</w:t>
      </w:r>
    </w:p>
    <w:p w:rsidR="00326B88" w:rsidRPr="00326B88" w:rsidRDefault="00326B88" w:rsidP="00326B88">
      <w:pPr>
        <w:rPr>
          <w:rFonts w:ascii="Times New Roman" w:hAnsi="Times New Roman" w:cs="Times New Roman"/>
          <w:sz w:val="24"/>
          <w:szCs w:val="24"/>
        </w:rPr>
      </w:pPr>
      <w:proofErr w:type="spellStart"/>
      <w:r w:rsidRPr="00326B88">
        <w:rPr>
          <w:rFonts w:ascii="Times New Roman" w:hAnsi="Times New Roman" w:cs="Times New Roman"/>
          <w:sz w:val="24"/>
          <w:szCs w:val="24"/>
        </w:rPr>
        <w:t>Masih</w:t>
      </w:r>
      <w:proofErr w:type="spellEnd"/>
      <w:r w:rsidRPr="00326B88">
        <w:rPr>
          <w:rFonts w:ascii="Times New Roman" w:hAnsi="Times New Roman" w:cs="Times New Roman"/>
          <w:sz w:val="24"/>
          <w:szCs w:val="24"/>
        </w:rPr>
        <w:t xml:space="preserve"> belum </w:t>
      </w:r>
      <w:proofErr w:type="spellStart"/>
      <w:r w:rsidRPr="00326B88">
        <w:rPr>
          <w:rFonts w:ascii="Times New Roman" w:hAnsi="Times New Roman" w:cs="Times New Roman"/>
          <w:sz w:val="24"/>
          <w:szCs w:val="24"/>
        </w:rPr>
        <w:t>rutin</w:t>
      </w:r>
      <w:proofErr w:type="spellEnd"/>
      <w:r w:rsidRPr="00326B88">
        <w:rPr>
          <w:rFonts w:ascii="Times New Roman" w:hAnsi="Times New Roman" w:cs="Times New Roman"/>
          <w:sz w:val="24"/>
          <w:szCs w:val="24"/>
        </w:rPr>
        <w:t xml:space="preserve">, biasanya </w:t>
      </w:r>
      <w:proofErr w:type="spellStart"/>
      <w:r w:rsidRPr="00326B88">
        <w:rPr>
          <w:rFonts w:ascii="Times New Roman" w:hAnsi="Times New Roman" w:cs="Times New Roman"/>
          <w:sz w:val="24"/>
          <w:szCs w:val="24"/>
        </w:rPr>
        <w:t>hanya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pada</w:t>
      </w:r>
      <w:proofErr w:type="spellEnd"/>
      <w:r w:rsidRPr="00326B88">
        <w:rPr>
          <w:rFonts w:ascii="Times New Roman" w:hAnsi="Times New Roman" w:cs="Times New Roman"/>
          <w:sz w:val="24"/>
          <w:szCs w:val="24"/>
        </w:rPr>
        <w:t xml:space="preserve"> waktu-waktu </w:t>
      </w:r>
      <w:proofErr w:type="spellStart"/>
      <w:r w:rsidRPr="00326B88">
        <w:rPr>
          <w:rFonts w:ascii="Times New Roman" w:hAnsi="Times New Roman" w:cs="Times New Roman"/>
          <w:sz w:val="24"/>
          <w:szCs w:val="24"/>
        </w:rPr>
        <w:t>tertentu</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saja</w:t>
      </w:r>
      <w:proofErr w:type="spellEnd"/>
      <w:r w:rsidRPr="00326B88">
        <w:rPr>
          <w:rFonts w:ascii="Times New Roman" w:hAnsi="Times New Roman" w:cs="Times New Roman"/>
          <w:sz w:val="24"/>
          <w:szCs w:val="24"/>
        </w:rPr>
        <w:t xml:space="preserve">, seperti </w:t>
      </w:r>
      <w:proofErr w:type="spellStart"/>
      <w:r w:rsidRPr="00326B88">
        <w:rPr>
          <w:rFonts w:ascii="Times New Roman" w:hAnsi="Times New Roman" w:cs="Times New Roman"/>
          <w:sz w:val="24"/>
          <w:szCs w:val="24"/>
        </w:rPr>
        <w:t>saat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ada</w:t>
      </w:r>
      <w:proofErr w:type="spellEnd"/>
      <w:r w:rsidRPr="00326B88">
        <w:rPr>
          <w:rFonts w:ascii="Times New Roman" w:hAnsi="Times New Roman" w:cs="Times New Roman"/>
          <w:sz w:val="24"/>
          <w:szCs w:val="24"/>
        </w:rPr>
        <w:t xml:space="preserve"> rezeki lebih </w:t>
      </w:r>
      <w:proofErr w:type="spellStart"/>
      <w:r w:rsidRPr="00326B88">
        <w:rPr>
          <w:rFonts w:ascii="Times New Roman" w:hAnsi="Times New Roman" w:cs="Times New Roman"/>
          <w:sz w:val="24"/>
          <w:szCs w:val="24"/>
        </w:rPr>
        <w:t>atau</w:t>
      </w:r>
      <w:proofErr w:type="spellEnd"/>
      <w:r w:rsidRPr="00326B88">
        <w:rPr>
          <w:rFonts w:ascii="Times New Roman" w:hAnsi="Times New Roman" w:cs="Times New Roman"/>
          <w:sz w:val="24"/>
          <w:szCs w:val="24"/>
        </w:rPr>
        <w:t xml:space="preserve"> program yang </w:t>
      </w:r>
      <w:proofErr w:type="spellStart"/>
      <w:r w:rsidRPr="00326B88">
        <w:rPr>
          <w:rFonts w:ascii="Times New Roman" w:hAnsi="Times New Roman" w:cs="Times New Roman"/>
          <w:sz w:val="24"/>
          <w:szCs w:val="24"/>
        </w:rPr>
        <w:t>menarik</w:t>
      </w:r>
      <w:proofErr w:type="spellEnd"/>
      <w:r w:rsidRPr="00326B88">
        <w:rPr>
          <w:rFonts w:ascii="Times New Roman" w:hAnsi="Times New Roman" w:cs="Times New Roman"/>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b/>
          <w:sz w:val="24"/>
          <w:szCs w:val="24"/>
        </w:rPr>
        <w:t xml:space="preserve">Q8. </w:t>
      </w:r>
      <w:proofErr w:type="spellStart"/>
      <w:r w:rsidRPr="00326B88">
        <w:rPr>
          <w:rFonts w:ascii="Times New Roman" w:hAnsi="Times New Roman" w:cs="Times New Roman"/>
          <w:b/>
          <w:sz w:val="24"/>
          <w:szCs w:val="24"/>
        </w:rPr>
        <w:t>Menurut</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Anda</w:t>
      </w:r>
      <w:proofErr w:type="spellEnd"/>
      <w:r w:rsidRPr="00326B88">
        <w:rPr>
          <w:rFonts w:ascii="Times New Roman" w:hAnsi="Times New Roman" w:cs="Times New Roman"/>
          <w:b/>
          <w:sz w:val="24"/>
          <w:szCs w:val="24"/>
        </w:rPr>
        <w:t xml:space="preserve">, </w:t>
      </w:r>
      <w:proofErr w:type="spellStart"/>
      <w:proofErr w:type="gramStart"/>
      <w:r w:rsidRPr="00326B88">
        <w:rPr>
          <w:rFonts w:ascii="Times New Roman" w:hAnsi="Times New Roman" w:cs="Times New Roman"/>
          <w:b/>
          <w:sz w:val="24"/>
          <w:szCs w:val="24"/>
        </w:rPr>
        <w:t>apa</w:t>
      </w:r>
      <w:proofErr w:type="spellEnd"/>
      <w:proofErr w:type="gramEnd"/>
      <w:r w:rsidRPr="00326B88">
        <w:rPr>
          <w:rFonts w:ascii="Times New Roman" w:hAnsi="Times New Roman" w:cs="Times New Roman"/>
          <w:b/>
          <w:sz w:val="24"/>
          <w:szCs w:val="24"/>
        </w:rPr>
        <w:t xml:space="preserve"> yang perlu ditingkatkan </w:t>
      </w:r>
      <w:proofErr w:type="spellStart"/>
      <w:r w:rsidRPr="00326B88">
        <w:rPr>
          <w:rFonts w:ascii="Times New Roman" w:hAnsi="Times New Roman" w:cs="Times New Roman"/>
          <w:b/>
          <w:sz w:val="24"/>
          <w:szCs w:val="24"/>
        </w:rPr>
        <w:t>oleh</w:t>
      </w:r>
      <w:proofErr w:type="spellEnd"/>
      <w:r w:rsidRPr="00326B88">
        <w:rPr>
          <w:rFonts w:ascii="Times New Roman" w:hAnsi="Times New Roman" w:cs="Times New Roman"/>
          <w:b/>
          <w:sz w:val="24"/>
          <w:szCs w:val="24"/>
        </w:rPr>
        <w:t xml:space="preserve"> Lazismu agar pemuda lebih </w:t>
      </w:r>
      <w:proofErr w:type="spellStart"/>
      <w:r w:rsidRPr="00326B88">
        <w:rPr>
          <w:rFonts w:ascii="Times New Roman" w:hAnsi="Times New Roman" w:cs="Times New Roman"/>
          <w:b/>
          <w:sz w:val="24"/>
          <w:szCs w:val="24"/>
        </w:rPr>
        <w:t>aktif</w:t>
      </w:r>
      <w:proofErr w:type="spellEnd"/>
      <w:r w:rsidRPr="00326B88">
        <w:rPr>
          <w:rFonts w:ascii="Times New Roman" w:hAnsi="Times New Roman" w:cs="Times New Roman"/>
          <w:b/>
          <w:sz w:val="24"/>
          <w:szCs w:val="24"/>
        </w:rPr>
        <w:t xml:space="preserve"> </w:t>
      </w:r>
      <w:proofErr w:type="spellStart"/>
      <w:r w:rsidRPr="00326B88">
        <w:rPr>
          <w:rFonts w:ascii="Times New Roman" w:hAnsi="Times New Roman" w:cs="Times New Roman"/>
          <w:b/>
          <w:sz w:val="24"/>
          <w:szCs w:val="24"/>
        </w:rPr>
        <w:t>berzakat</w:t>
      </w:r>
      <w:proofErr w:type="spellEnd"/>
      <w:r w:rsidRPr="00326B88">
        <w:rPr>
          <w:rFonts w:ascii="Times New Roman" w:hAnsi="Times New Roman" w:cs="Times New Roman"/>
          <w:b/>
          <w:sz w:val="24"/>
          <w:szCs w:val="24"/>
        </w:rPr>
        <w:t>?</w:t>
      </w:r>
    </w:p>
    <w:p w:rsidR="00326B88" w:rsidRPr="00326B88" w:rsidRDefault="00326B88" w:rsidP="00326B88">
      <w:pPr>
        <w:rPr>
          <w:rFonts w:ascii="Times New Roman" w:hAnsi="Times New Roman" w:cs="Times New Roman"/>
          <w:sz w:val="24"/>
          <w:szCs w:val="24"/>
        </w:rPr>
      </w:pPr>
      <w:r w:rsidRPr="00326B88">
        <w:rPr>
          <w:rFonts w:ascii="Times New Roman" w:hAnsi="Times New Roman" w:cs="Times New Roman"/>
          <w:sz w:val="24"/>
          <w:szCs w:val="24"/>
        </w:rPr>
        <w:t xml:space="preserve">Mungkin bisa lebih </w:t>
      </w:r>
      <w:proofErr w:type="spellStart"/>
      <w:r w:rsidRPr="00326B88">
        <w:rPr>
          <w:rFonts w:ascii="Times New Roman" w:hAnsi="Times New Roman" w:cs="Times New Roman"/>
          <w:sz w:val="24"/>
          <w:szCs w:val="24"/>
        </w:rPr>
        <w:t>sering</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membuat</w:t>
      </w:r>
      <w:proofErr w:type="spellEnd"/>
      <w:r w:rsidRPr="00326B88">
        <w:rPr>
          <w:rFonts w:ascii="Times New Roman" w:hAnsi="Times New Roman" w:cs="Times New Roman"/>
          <w:sz w:val="24"/>
          <w:szCs w:val="24"/>
        </w:rPr>
        <w:t xml:space="preserve"> konten yang </w:t>
      </w:r>
      <w:proofErr w:type="spellStart"/>
      <w:r w:rsidRPr="00326B88">
        <w:rPr>
          <w:rFonts w:ascii="Times New Roman" w:hAnsi="Times New Roman" w:cs="Times New Roman"/>
          <w:sz w:val="24"/>
          <w:szCs w:val="24"/>
        </w:rPr>
        <w:t>menarik</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dekat</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dengan</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anak</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muda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serta</w:t>
      </w:r>
      <w:proofErr w:type="spellEnd"/>
      <w:r w:rsidRPr="00326B88">
        <w:rPr>
          <w:rFonts w:ascii="Times New Roman" w:hAnsi="Times New Roman" w:cs="Times New Roman"/>
          <w:sz w:val="24"/>
          <w:szCs w:val="24"/>
        </w:rPr>
        <w:t xml:space="preserve"> memberikan </w:t>
      </w:r>
      <w:proofErr w:type="spellStart"/>
      <w:r w:rsidRPr="00326B88">
        <w:rPr>
          <w:rFonts w:ascii="Times New Roman" w:hAnsi="Times New Roman" w:cs="Times New Roman"/>
          <w:sz w:val="24"/>
          <w:szCs w:val="24"/>
        </w:rPr>
        <w:t>pengingat</w:t>
      </w:r>
      <w:proofErr w:type="spellEnd"/>
      <w:r w:rsidRPr="00326B88">
        <w:rPr>
          <w:rFonts w:ascii="Times New Roman" w:hAnsi="Times New Roman" w:cs="Times New Roman"/>
          <w:sz w:val="24"/>
          <w:szCs w:val="24"/>
        </w:rPr>
        <w:t xml:space="preserve"> secara </w:t>
      </w:r>
      <w:proofErr w:type="spellStart"/>
      <w:r w:rsidRPr="00326B88">
        <w:rPr>
          <w:rFonts w:ascii="Times New Roman" w:hAnsi="Times New Roman" w:cs="Times New Roman"/>
          <w:sz w:val="24"/>
          <w:szCs w:val="24"/>
        </w:rPr>
        <w:t>rutin</w:t>
      </w:r>
      <w:proofErr w:type="spellEnd"/>
      <w:r w:rsidRPr="00326B88">
        <w:rPr>
          <w:rFonts w:ascii="Times New Roman" w:hAnsi="Times New Roman" w:cs="Times New Roman"/>
          <w:sz w:val="24"/>
          <w:szCs w:val="24"/>
        </w:rPr>
        <w:t xml:space="preserve"> agar tidak </w:t>
      </w:r>
      <w:proofErr w:type="spellStart"/>
      <w:r w:rsidRPr="00326B88">
        <w:rPr>
          <w:rFonts w:ascii="Times New Roman" w:hAnsi="Times New Roman" w:cs="Times New Roman"/>
          <w:sz w:val="24"/>
          <w:szCs w:val="24"/>
        </w:rPr>
        <w:t>hanya</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berdonasi</w:t>
      </w:r>
      <w:proofErr w:type="spellEnd"/>
      <w:r w:rsidRPr="00326B88">
        <w:rPr>
          <w:rFonts w:ascii="Times New Roman" w:hAnsi="Times New Roman" w:cs="Times New Roman"/>
          <w:sz w:val="24"/>
          <w:szCs w:val="24"/>
        </w:rPr>
        <w:t xml:space="preserve"> </w:t>
      </w:r>
      <w:proofErr w:type="spellStart"/>
      <w:r w:rsidRPr="00326B88">
        <w:rPr>
          <w:rFonts w:ascii="Times New Roman" w:hAnsi="Times New Roman" w:cs="Times New Roman"/>
          <w:sz w:val="24"/>
          <w:szCs w:val="24"/>
        </w:rPr>
        <w:t>saat</w:t>
      </w:r>
      <w:proofErr w:type="spellEnd"/>
      <w:r w:rsidRPr="00326B88">
        <w:rPr>
          <w:rFonts w:ascii="Times New Roman" w:hAnsi="Times New Roman" w:cs="Times New Roman"/>
          <w:sz w:val="24"/>
          <w:szCs w:val="24"/>
        </w:rPr>
        <w:t xml:space="preserve"> momentum </w:t>
      </w:r>
      <w:proofErr w:type="spellStart"/>
      <w:r w:rsidRPr="00326B88">
        <w:rPr>
          <w:rFonts w:ascii="Times New Roman" w:hAnsi="Times New Roman" w:cs="Times New Roman"/>
          <w:sz w:val="24"/>
          <w:szCs w:val="24"/>
        </w:rPr>
        <w:t>saja</w:t>
      </w:r>
      <w:proofErr w:type="spellEnd"/>
      <w:r w:rsidRPr="00326B88">
        <w:rPr>
          <w:rFonts w:ascii="Times New Roman" w:hAnsi="Times New Roman" w:cs="Times New Roman"/>
          <w:sz w:val="24"/>
          <w:szCs w:val="24"/>
        </w:rPr>
        <w:t>.</w:t>
      </w:r>
    </w:p>
    <w:p w:rsidR="00326B88" w:rsidRPr="00326B88" w:rsidRDefault="00326B88" w:rsidP="00182F3C">
      <w:pPr>
        <w:jc w:val="both"/>
        <w:rPr>
          <w:rFonts w:ascii="Times New Roman" w:hAnsi="Times New Roman" w:cs="Times New Roman"/>
          <w:sz w:val="24"/>
          <w:szCs w:val="24"/>
        </w:rPr>
      </w:pPr>
      <w:bookmarkStart w:id="0" w:name="_GoBack"/>
      <w:bookmarkEnd w:id="0"/>
    </w:p>
    <w:sectPr w:rsidR="00326B88" w:rsidRPr="00326B88"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15474F"/>
    <w:rsid w:val="00182F3C"/>
    <w:rsid w:val="0029639D"/>
    <w:rsid w:val="00326B88"/>
    <w:rsid w:val="00326F90"/>
    <w:rsid w:val="004E5674"/>
    <w:rsid w:val="00776DA5"/>
    <w:rsid w:val="008377E4"/>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8A74E7E3-2AA8-4D58-99B0-FA4D2E46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61743-1EF9-4452-9565-F717984C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1114</Words>
  <Characters>6355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LENOVO</cp:lastModifiedBy>
  <cp:revision>3</cp:revision>
  <dcterms:created xsi:type="dcterms:W3CDTF">2026-04-18T06:52:00Z</dcterms:created>
  <dcterms:modified xsi:type="dcterms:W3CDTF">2026-04-18T06:59:00Z</dcterms:modified>
  <cp:category/>
</cp:coreProperties>
</file>